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990" w:type="dxa"/>
        <w:jc w:val="center"/>
        <w:tblInd w:w="0" w:type="dxa"/>
        <w:tblLook w:val="04A0" w:firstRow="1" w:lastRow="0" w:firstColumn="1" w:lastColumn="0" w:noHBand="0" w:noVBand="1"/>
      </w:tblPr>
      <w:tblGrid>
        <w:gridCol w:w="5494"/>
        <w:gridCol w:w="1100"/>
        <w:gridCol w:w="2198"/>
        <w:gridCol w:w="2198"/>
      </w:tblGrid>
      <w:tr w:rsidR="00313929" w:rsidRPr="008D2809" w14:paraId="45D0A263" w14:textId="77777777" w:rsidTr="008D2809">
        <w:trPr>
          <w:trHeight w:val="1465"/>
          <w:jc w:val="center"/>
        </w:trPr>
        <w:tc>
          <w:tcPr>
            <w:tcW w:w="5494" w:type="dxa"/>
          </w:tcPr>
          <w:p w14:paraId="4BCEFC32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bookmarkStart w:id="0" w:name="_Hlk183374479"/>
            <w:bookmarkEnd w:id="0"/>
            <w:r w:rsidRPr="008D2809">
              <w:rPr>
                <w:rFonts w:cs="Times New Roman"/>
                <w:szCs w:val="24"/>
              </w:rPr>
              <w:t>SỞ GIÁO DỤC &amp; ĐÀO TẠO SƠN LA</w:t>
            </w:r>
          </w:p>
          <w:p w14:paraId="50642849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TRƯỜNG THPT TÔNG LỆNH</w:t>
            </w:r>
          </w:p>
          <w:p w14:paraId="622B8D80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TỔ TOÁN - TIN</w:t>
            </w:r>
          </w:p>
          <w:p w14:paraId="250C5A38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szCs w:val="24"/>
              </w:rPr>
              <w:t>--------------------</w:t>
            </w:r>
          </w:p>
          <w:p w14:paraId="681E6F97" w14:textId="3BE04037" w:rsidR="00313929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i/>
                <w:szCs w:val="24"/>
              </w:rPr>
              <w:t>(Đề thi có -- trang)</w:t>
            </w:r>
          </w:p>
        </w:tc>
        <w:tc>
          <w:tcPr>
            <w:tcW w:w="5495" w:type="dxa"/>
            <w:gridSpan w:val="3"/>
          </w:tcPr>
          <w:p w14:paraId="71D6C741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KIỂM TRA GIỮA HỌC KÌ II K10</w:t>
            </w:r>
          </w:p>
          <w:p w14:paraId="3E186AF4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NĂM HỌC 2024 - 2025</w:t>
            </w:r>
          </w:p>
          <w:p w14:paraId="2C1440B3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MÔN: TOÁN</w:t>
            </w:r>
          </w:p>
          <w:p w14:paraId="2685E907" w14:textId="77777777" w:rsidR="00945F31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i/>
                <w:szCs w:val="24"/>
              </w:rPr>
            </w:pPr>
            <w:r w:rsidRPr="008D2809">
              <w:rPr>
                <w:rFonts w:cs="Times New Roman"/>
                <w:i/>
                <w:szCs w:val="24"/>
              </w:rPr>
              <w:t>Thời gian làm bài: 90 PHÚT</w:t>
            </w:r>
          </w:p>
          <w:p w14:paraId="72ABD9D5" w14:textId="2002CD2D" w:rsidR="00313929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i/>
                <w:szCs w:val="24"/>
              </w:rPr>
              <w:t>(không kể thời gian phát đề)</w:t>
            </w:r>
          </w:p>
        </w:tc>
      </w:tr>
      <w:tr w:rsidR="00313929" w:rsidRPr="008D2809" w14:paraId="03303162" w14:textId="77777777" w:rsidTr="008D2809">
        <w:trPr>
          <w:trHeight w:val="293"/>
          <w:jc w:val="center"/>
        </w:trPr>
        <w:tc>
          <w:tcPr>
            <w:tcW w:w="6594" w:type="dxa"/>
            <w:gridSpan w:val="2"/>
            <w:tcBorders>
              <w:bottom w:val="single" w:sz="12" w:space="0" w:color="000000"/>
            </w:tcBorders>
            <w:vAlign w:val="center"/>
          </w:tcPr>
          <w:p w14:paraId="6FF279EB" w14:textId="750C961C" w:rsidR="00313929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szCs w:val="24"/>
              </w:rPr>
              <w:t>Họ và tên:</w:t>
            </w:r>
            <w:r w:rsidR="00945F31" w:rsidRPr="008D2809">
              <w:rPr>
                <w:rFonts w:cs="Times New Roman"/>
                <w:szCs w:val="24"/>
              </w:rPr>
              <w:t>.</w:t>
            </w:r>
            <w:r w:rsidRPr="008D2809">
              <w:rPr>
                <w:rFonts w:cs="Times New Roman"/>
                <w:szCs w:val="24"/>
              </w:rPr>
              <w:t>...........................................................................</w:t>
            </w:r>
          </w:p>
        </w:tc>
        <w:tc>
          <w:tcPr>
            <w:tcW w:w="2198" w:type="dxa"/>
            <w:tcBorders>
              <w:bottom w:val="single" w:sz="12" w:space="0" w:color="000000"/>
            </w:tcBorders>
            <w:vAlign w:val="center"/>
          </w:tcPr>
          <w:p w14:paraId="443C10ED" w14:textId="2FF08902" w:rsidR="00313929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szCs w:val="24"/>
              </w:rPr>
              <w:t>Số báo danh:</w:t>
            </w:r>
            <w:r w:rsidR="00945F31" w:rsidRPr="008D2809">
              <w:rPr>
                <w:rFonts w:cs="Times New Roman"/>
                <w:szCs w:val="24"/>
              </w:rPr>
              <w:t>.</w:t>
            </w:r>
            <w:r w:rsidRPr="008D2809">
              <w:rPr>
                <w:rFonts w:cs="Times New Roman"/>
                <w:szCs w:val="24"/>
              </w:rPr>
              <w:t>......</w:t>
            </w:r>
          </w:p>
        </w:tc>
        <w:tc>
          <w:tcPr>
            <w:tcW w:w="2198" w:type="dxa"/>
            <w:tcBorders>
              <w:bottom w:val="single" w:sz="12" w:space="0" w:color="000000"/>
            </w:tcBorders>
            <w:vAlign w:val="center"/>
          </w:tcPr>
          <w:p w14:paraId="4F6224F2" w14:textId="77777777" w:rsidR="00313929" w:rsidRPr="008D2809" w:rsidRDefault="00313929" w:rsidP="008D280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4"/>
              </w:rPr>
            </w:pPr>
            <w:r w:rsidRPr="008D2809">
              <w:rPr>
                <w:rFonts w:cs="Times New Roman"/>
                <w:b/>
                <w:szCs w:val="24"/>
              </w:rPr>
              <w:t>Mã đề 101</w:t>
            </w:r>
          </w:p>
        </w:tc>
      </w:tr>
    </w:tbl>
    <w:p w14:paraId="3A017B2E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8D2809">
        <w:rPr>
          <w:rFonts w:ascii="Times New Roman" w:hAnsi="Times New Roman" w:cs="Times New Roman"/>
          <w:b/>
          <w:color w:val="000000"/>
        </w:rPr>
        <w:t xml:space="preserve"> </w:t>
      </w:r>
    </w:p>
    <w:p w14:paraId="6AE32B6E" w14:textId="1C59BF02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i/>
          <w:iCs/>
          <w:color w:val="000000"/>
        </w:rPr>
      </w:pPr>
      <w:r w:rsidRPr="008D2809">
        <w:rPr>
          <w:rFonts w:ascii="Times New Roman" w:hAnsi="Times New Roman" w:cs="Times New Roman"/>
          <w:b/>
          <w:color w:val="000000"/>
        </w:rPr>
        <w:t xml:space="preserve">PHẦN I. Câu trắc nghiệm nhiều phương án lựa chọn. 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8D2809">
        <w:rPr>
          <w:rFonts w:ascii="Times New Roman" w:hAnsi="Times New Roman" w:cs="Times New Roman"/>
          <w:b/>
          <w:i/>
          <w:iCs/>
          <w:color w:val="000000"/>
        </w:rPr>
        <w:t>4 điểm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)</w:t>
      </w:r>
      <w:r w:rsidRPr="008D2809">
        <w:rPr>
          <w:rFonts w:ascii="Times New Roman" w:hAnsi="Times New Roman" w:cs="Times New Roman"/>
          <w:b/>
          <w:i/>
          <w:iCs/>
          <w:color w:val="000000"/>
        </w:rPr>
        <w:t xml:space="preserve"> </w:t>
      </w:r>
    </w:p>
    <w:p w14:paraId="2967C770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>Một quán nước có 4 loại chè, 5 loại nước ép và 3 loại trà sữa. Một khách hàng muốn lựa chọn một loại đồ uống thì có bao nhiêu cách chọn?</w:t>
      </w:r>
    </w:p>
    <w:p w14:paraId="0A928270" w14:textId="60F50C80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3094B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pt;height:13.9pt" o:ole="">
            <v:imagedata r:id="rId7" o:title=""/>
          </v:shape>
          <o:OLEObject Type="Embed" ProgID="Equation.DSMT4" ShapeID="_x0000_i1025" DrawAspect="Content" ObjectID="_1802356006" r:id="rId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533584FB">
          <v:shape id="_x0000_i1026" type="#_x0000_t75" style="width:14.9pt;height:13.9pt" o:ole="">
            <v:imagedata r:id="rId9" o:title=""/>
          </v:shape>
          <o:OLEObject Type="Embed" ProgID="Equation.DSMT4" ShapeID="_x0000_i1026" DrawAspect="Content" ObjectID="_1802356007" r:id="rId1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4"/>
        </w:rPr>
        <w:object w:dxaOrig="300" w:dyaOrig="260" w14:anchorId="473B645B">
          <v:shape id="_x0000_i1027" type="#_x0000_t75" style="width:14.9pt;height:12.9pt" o:ole="">
            <v:imagedata r:id="rId11" o:title=""/>
          </v:shape>
          <o:OLEObject Type="Embed" ProgID="Equation.DSMT4" ShapeID="_x0000_i1027" DrawAspect="Content" ObjectID="_1802356008" r:id="rId1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ab/>
        <w:t xml:space="preserve"> </w:t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20" w:dyaOrig="279" w14:anchorId="4C85C25C">
          <v:shape id="_x0000_i1028" type="#_x0000_t75" style="width:15.9pt;height:13.9pt" o:ole="">
            <v:imagedata r:id="rId13" o:title=""/>
          </v:shape>
          <o:OLEObject Type="Embed" ProgID="Equation.DSMT4" ShapeID="_x0000_i1028" DrawAspect="Content" ObjectID="_1802356009" r:id="rId1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4456D5E7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Tìm số hạng chứa </w:t>
      </w:r>
      <w:r w:rsidRPr="008D2809">
        <w:rPr>
          <w:rFonts w:ascii="Times New Roman" w:hAnsi="Times New Roman" w:cs="Times New Roman"/>
          <w:position w:val="-6"/>
        </w:rPr>
        <w:object w:dxaOrig="279" w:dyaOrig="320" w14:anchorId="7E5D20AB">
          <v:shape id="_x0000_i1029" type="#_x0000_t75" style="width:13.9pt;height:15.9pt" o:ole="">
            <v:imagedata r:id="rId15" o:title=""/>
          </v:shape>
          <o:OLEObject Type="Embed" ProgID="Equation.DSMT4" ShapeID="_x0000_i1029" DrawAspect="Content" ObjectID="_1802356010" r:id="rId16"/>
        </w:object>
      </w:r>
      <w:r w:rsidRPr="008D2809">
        <w:rPr>
          <w:rFonts w:ascii="Times New Roman" w:hAnsi="Times New Roman" w:cs="Times New Roman"/>
          <w:color w:val="000000"/>
        </w:rPr>
        <w:t xml:space="preserve"> trong khai triển biểu thức </w:t>
      </w:r>
      <w:r w:rsidRPr="008D2809">
        <w:rPr>
          <w:rFonts w:ascii="Times New Roman" w:hAnsi="Times New Roman" w:cs="Times New Roman"/>
          <w:position w:val="-14"/>
        </w:rPr>
        <w:object w:dxaOrig="940" w:dyaOrig="440" w14:anchorId="55BB38C1">
          <v:shape id="_x0000_i1030" type="#_x0000_t75" style="width:47.15pt;height:21.85pt" o:ole="">
            <v:imagedata r:id="rId17" o:title=""/>
          </v:shape>
          <o:OLEObject Type="Embed" ProgID="Equation.DSMT4" ShapeID="_x0000_i1030" DrawAspect="Content" ObjectID="_1802356011" r:id="rId18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65A5E8FF" w14:textId="4A8429C0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780" w:dyaOrig="320" w14:anchorId="0A7D2F0A">
          <v:shape id="_x0000_i1031" type="#_x0000_t75" style="width:39.25pt;height:15.9pt" o:ole="">
            <v:imagedata r:id="rId19" o:title=""/>
          </v:shape>
          <o:OLEObject Type="Embed" ProgID="Equation.DSMT4" ShapeID="_x0000_i1031" DrawAspect="Content" ObjectID="_1802356012" r:id="rId2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39" w:dyaOrig="320" w14:anchorId="7F824DD3">
          <v:shape id="_x0000_i1032" type="#_x0000_t75" style="width:31.8pt;height:15.9pt" o:ole="">
            <v:imagedata r:id="rId21" o:title=""/>
          </v:shape>
          <o:OLEObject Type="Embed" ProgID="Equation.DSMT4" ShapeID="_x0000_i1032" DrawAspect="Content" ObjectID="_1802356013" r:id="rId2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780" w:dyaOrig="320" w14:anchorId="44F08486">
          <v:shape id="_x0000_i1033" type="#_x0000_t75" style="width:39.25pt;height:15.9pt" o:ole="">
            <v:imagedata r:id="rId23" o:title=""/>
          </v:shape>
          <o:OLEObject Type="Embed" ProgID="Equation.DSMT4" ShapeID="_x0000_i1033" DrawAspect="Content" ObjectID="_1802356014" r:id="rId2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20" w:dyaOrig="320" w14:anchorId="5A18DFAC">
          <v:shape id="_x0000_i1034" type="#_x0000_t75" style="width:30.8pt;height:15.9pt" o:ole="">
            <v:imagedata r:id="rId25" o:title=""/>
          </v:shape>
          <o:OLEObject Type="Embed" ProgID="Equation.DSMT4" ShapeID="_x0000_i1034" DrawAspect="Content" ObjectID="_1802356015" r:id="rId2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03493AEC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Một lớp có </w:t>
      </w:r>
      <w:r w:rsidRPr="008D2809">
        <w:rPr>
          <w:rFonts w:ascii="Times New Roman" w:hAnsi="Times New Roman" w:cs="Times New Roman"/>
          <w:position w:val="-6"/>
        </w:rPr>
        <w:object w:dxaOrig="300" w:dyaOrig="279" w14:anchorId="7BECA87D">
          <v:shape id="_x0000_i1035" type="#_x0000_t75" style="width:14.9pt;height:13.9pt" o:ole="">
            <v:imagedata r:id="rId27" o:title=""/>
          </v:shape>
          <o:OLEObject Type="Embed" ProgID="Equation.DSMT4" ShapeID="_x0000_i1035" DrawAspect="Content" ObjectID="_1802356016" r:id="rId28"/>
        </w:object>
      </w:r>
      <w:r w:rsidRPr="008D2809">
        <w:rPr>
          <w:rFonts w:ascii="Times New Roman" w:hAnsi="Times New Roman" w:cs="Times New Roman"/>
          <w:color w:val="000000"/>
        </w:rPr>
        <w:t xml:space="preserve"> học sinh nam, </w:t>
      </w:r>
      <w:r w:rsidRPr="008D2809">
        <w:rPr>
          <w:rFonts w:ascii="Times New Roman" w:hAnsi="Times New Roman" w:cs="Times New Roman"/>
          <w:position w:val="-6"/>
        </w:rPr>
        <w:object w:dxaOrig="279" w:dyaOrig="279" w14:anchorId="4108C842">
          <v:shape id="_x0000_i1036" type="#_x0000_t75" style="width:13.9pt;height:13.9pt" o:ole="">
            <v:imagedata r:id="rId29" o:title=""/>
          </v:shape>
          <o:OLEObject Type="Embed" ProgID="Equation.DSMT4" ShapeID="_x0000_i1036" DrawAspect="Content" ObjectID="_1802356017" r:id="rId30"/>
        </w:object>
      </w:r>
      <w:r w:rsidRPr="008D2809">
        <w:rPr>
          <w:rFonts w:ascii="Times New Roman" w:hAnsi="Times New Roman" w:cs="Times New Roman"/>
          <w:color w:val="000000"/>
        </w:rPr>
        <w:t xml:space="preserve"> học sinh nữ. Hỏi giáo viên có bao nhiêu cách chọn ra 2 bạn trong lớp để một bạn làm tổ trưởng và một bạn làm lớp phó học tập?</w:t>
      </w:r>
    </w:p>
    <w:p w14:paraId="7D5B4415" w14:textId="64AE3D32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420" w:dyaOrig="279" w14:anchorId="08F767C4">
          <v:shape id="_x0000_i1037" type="#_x0000_t75" style="width:20.85pt;height:13.9pt" o:ole="">
            <v:imagedata r:id="rId31" o:title=""/>
          </v:shape>
          <o:OLEObject Type="Embed" ProgID="Equation.DSMT4" ShapeID="_x0000_i1037" DrawAspect="Content" ObjectID="_1802356018" r:id="rId3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1654913D">
          <v:shape id="_x0000_i1038" type="#_x0000_t75" style="width:14.9pt;height:13.9pt" o:ole="">
            <v:imagedata r:id="rId33" o:title=""/>
          </v:shape>
          <o:OLEObject Type="Embed" ProgID="Equation.DSMT4" ShapeID="_x0000_i1038" DrawAspect="Content" ObjectID="_1802356019" r:id="rId3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420" w:dyaOrig="279" w14:anchorId="45548C21">
          <v:shape id="_x0000_i1039" type="#_x0000_t75" style="width:20.85pt;height:13.9pt" o:ole="">
            <v:imagedata r:id="rId35" o:title=""/>
          </v:shape>
          <o:OLEObject Type="Embed" ProgID="Equation.DSMT4" ShapeID="_x0000_i1039" DrawAspect="Content" ObjectID="_1802356020" r:id="rId3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ab/>
        <w:t xml:space="preserve"> </w:t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5790A5F4">
          <v:shape id="_x0000_i1040" type="#_x0000_t75" style="width:26.8pt;height:13.9pt" o:ole="">
            <v:imagedata r:id="rId37" o:title=""/>
          </v:shape>
          <o:OLEObject Type="Embed" ProgID="Equation.DSMT4" ShapeID="_x0000_i1040" DrawAspect="Content" ObjectID="_1802356021" r:id="rId3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69786E37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>Gia đình bạn Hoa muốn đi du lịch. Thừa Thiên Huế có 10 địa điểm, Thành phố Hồ Chí Minh có 7 địa điểm, Thủ đô Hà Nội có 9 địa điểm. Hỏi gia đình bạn Hoa có bao nhiêu cách chọn một địa điểm du lịch cho gia đình từ các địa điểm trên?</w:t>
      </w:r>
    </w:p>
    <w:p w14:paraId="05D45A26" w14:textId="5E25C473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420" w:dyaOrig="279" w14:anchorId="789B7F0F">
          <v:shape id="_x0000_i1041" type="#_x0000_t75" style="width:20.85pt;height:13.9pt" o:ole="">
            <v:imagedata r:id="rId39" o:title=""/>
          </v:shape>
          <o:OLEObject Type="Embed" ProgID="Equation.DSMT4" ShapeID="_x0000_i1041" DrawAspect="Content" ObjectID="_1802356022" r:id="rId4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20" w:dyaOrig="279" w14:anchorId="00664DAD">
          <v:shape id="_x0000_i1042" type="#_x0000_t75" style="width:15.9pt;height:13.9pt" o:ole="">
            <v:imagedata r:id="rId41" o:title=""/>
          </v:shape>
          <o:OLEObject Type="Embed" ProgID="Equation.DSMT4" ShapeID="_x0000_i1042" DrawAspect="Content" ObjectID="_1802356023" r:id="rId4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400" w:dyaOrig="279" w14:anchorId="6FBE96A0">
          <v:shape id="_x0000_i1043" type="#_x0000_t75" style="width:19.85pt;height:13.9pt" o:ole="">
            <v:imagedata r:id="rId43" o:title=""/>
          </v:shape>
          <o:OLEObject Type="Embed" ProgID="Equation.DSMT4" ShapeID="_x0000_i1043" DrawAspect="Content" ObjectID="_1802356024" r:id="rId4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7DA55B7A">
          <v:shape id="_x0000_i1044" type="#_x0000_t75" style="width:14.9pt;height:13.9pt" o:ole="">
            <v:imagedata r:id="rId45" o:title=""/>
          </v:shape>
          <o:OLEObject Type="Embed" ProgID="Equation.DSMT4" ShapeID="_x0000_i1044" DrawAspect="Content" ObjectID="_1802356025" r:id="rId4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1AF68139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Có bao nhiêu cách xếp </w:t>
      </w:r>
      <w:r w:rsidRPr="008D2809">
        <w:rPr>
          <w:rFonts w:ascii="Times New Roman" w:hAnsi="Times New Roman" w:cs="Times New Roman"/>
          <w:position w:val="-6"/>
        </w:rPr>
        <w:object w:dxaOrig="180" w:dyaOrig="279" w14:anchorId="3B84B22B">
          <v:shape id="_x0000_i1045" type="#_x0000_t75" style="width:8.95pt;height:13.9pt" o:ole="">
            <v:imagedata r:id="rId47" o:title=""/>
          </v:shape>
          <o:OLEObject Type="Embed" ProgID="Equation.DSMT4" ShapeID="_x0000_i1045" DrawAspect="Content" ObjectID="_1802356026" r:id="rId48"/>
        </w:object>
      </w:r>
      <w:r w:rsidRPr="008D2809">
        <w:rPr>
          <w:rFonts w:ascii="Times New Roman" w:hAnsi="Times New Roman" w:cs="Times New Roman"/>
          <w:color w:val="000000"/>
        </w:rPr>
        <w:t xml:space="preserve"> bạn vào một hàng ngang.</w:t>
      </w:r>
    </w:p>
    <w:p w14:paraId="6F7FDEC9" w14:textId="19B446CF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80" w:dyaOrig="279" w14:anchorId="6CB3E20D">
          <v:shape id="_x0000_i1046" type="#_x0000_t75" style="width:8.95pt;height:13.9pt" o:ole="">
            <v:imagedata r:id="rId49" o:title=""/>
          </v:shape>
          <o:OLEObject Type="Embed" ProgID="Equation.DSMT4" ShapeID="_x0000_i1046" DrawAspect="Content" ObjectID="_1802356027" r:id="rId5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ab/>
        <w:t xml:space="preserve"> </w:t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200" w:dyaOrig="279" w14:anchorId="4BF40309">
          <v:shape id="_x0000_i1047" type="#_x0000_t75" style="width:9.95pt;height:13.9pt" o:ole="">
            <v:imagedata r:id="rId51" o:title=""/>
          </v:shape>
          <o:OLEObject Type="Embed" ProgID="Equation.DSMT4" ShapeID="_x0000_i1047" DrawAspect="Content" ObjectID="_1802356028" r:id="rId5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80" w:dyaOrig="279" w14:anchorId="6B2542EA">
          <v:shape id="_x0000_i1048" type="#_x0000_t75" style="width:8.95pt;height:13.9pt" o:ole="">
            <v:imagedata r:id="rId47" o:title=""/>
          </v:shape>
          <o:OLEObject Type="Embed" ProgID="Equation.DSMT4" ShapeID="_x0000_i1048" DrawAspect="Content" ObjectID="_1802356029" r:id="rId53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0F84F243">
          <v:shape id="_x0000_i1049" type="#_x0000_t75" style="width:14.9pt;height:13.9pt" o:ole="">
            <v:imagedata r:id="rId54" o:title=""/>
          </v:shape>
          <o:OLEObject Type="Embed" ProgID="Equation.DSMT4" ShapeID="_x0000_i1049" DrawAspect="Content" ObjectID="_1802356030" r:id="rId55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76F3561B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6C532410">
          <v:shape id="_x0000_i1050" type="#_x0000_t75" style="width:22.85pt;height:15.9pt" o:ole="">
            <v:imagedata r:id="rId56" o:title=""/>
          </v:shape>
          <o:OLEObject Type="Embed" ProgID="Equation.DSMT4" ShapeID="_x0000_i1050" DrawAspect="Content" ObjectID="_1802356031" r:id="rId57"/>
        </w:object>
      </w:r>
      <w:r w:rsidRPr="008D2809">
        <w:rPr>
          <w:rFonts w:ascii="Times New Roman" w:hAnsi="Times New Roman" w:cs="Times New Roman"/>
          <w:color w:val="000000"/>
        </w:rPr>
        <w:t xml:space="preserve">, cho hai véctơ </w:t>
      </w:r>
      <w:r w:rsidRPr="008D2809">
        <w:rPr>
          <w:rFonts w:ascii="Times New Roman" w:hAnsi="Times New Roman" w:cs="Times New Roman"/>
          <w:position w:val="-10"/>
        </w:rPr>
        <w:object w:dxaOrig="1219" w:dyaOrig="320" w14:anchorId="4C9B6A0E">
          <v:shape id="_x0000_i1051" type="#_x0000_t75" style="width:61.1pt;height:15.9pt" o:ole="">
            <v:imagedata r:id="rId58" o:title=""/>
          </v:shape>
          <o:OLEObject Type="Embed" ProgID="Equation.DSMT4" ShapeID="_x0000_i1051" DrawAspect="Content" ObjectID="_1802356032" r:id="rId59"/>
        </w:object>
      </w:r>
      <w:r w:rsidRPr="008D2809">
        <w:rPr>
          <w:rFonts w:ascii="Times New Roman" w:hAnsi="Times New Roman" w:cs="Times New Roman"/>
          <w:color w:val="000000"/>
        </w:rPr>
        <w:t xml:space="preserve"> và </w:t>
      </w:r>
      <w:r w:rsidRPr="008D2809">
        <w:rPr>
          <w:rFonts w:ascii="Times New Roman" w:hAnsi="Times New Roman" w:cs="Times New Roman"/>
          <w:position w:val="-10"/>
        </w:rPr>
        <w:object w:dxaOrig="1240" w:dyaOrig="320" w14:anchorId="014078D3">
          <v:shape id="_x0000_i1052" type="#_x0000_t75" style="width:62.05pt;height:15.9pt" o:ole="">
            <v:imagedata r:id="rId60" o:title=""/>
          </v:shape>
          <o:OLEObject Type="Embed" ProgID="Equation.DSMT4" ShapeID="_x0000_i1052" DrawAspect="Content" ObjectID="_1802356033" r:id="rId61"/>
        </w:object>
      </w:r>
      <w:r w:rsidRPr="008D2809">
        <w:rPr>
          <w:rFonts w:ascii="Times New Roman" w:hAnsi="Times New Roman" w:cs="Times New Roman"/>
          <w:color w:val="000000"/>
        </w:rPr>
        <w:t xml:space="preserve">. Tìm tọa độ véctơ </w:t>
      </w:r>
      <w:r w:rsidRPr="008D2809">
        <w:rPr>
          <w:rFonts w:ascii="Times New Roman" w:hAnsi="Times New Roman" w:cs="Times New Roman"/>
          <w:position w:val="-6"/>
        </w:rPr>
        <w:object w:dxaOrig="639" w:dyaOrig="279" w14:anchorId="2167F30C">
          <v:shape id="_x0000_i1053" type="#_x0000_t75" style="width:31.8pt;height:13.9pt" o:ole="">
            <v:imagedata r:id="rId62" o:title=""/>
          </v:shape>
          <o:OLEObject Type="Embed" ProgID="Equation.DSMT4" ShapeID="_x0000_i1053" DrawAspect="Content" ObjectID="_1802356034" r:id="rId63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455C8916" w14:textId="7894C8F3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0"/>
        </w:rPr>
        <w:object w:dxaOrig="1600" w:dyaOrig="320" w14:anchorId="2BE3D646">
          <v:shape id="_x0000_i1054" type="#_x0000_t75" style="width:79.95pt;height:15.9pt" o:ole="">
            <v:imagedata r:id="rId64" o:title=""/>
          </v:shape>
          <o:OLEObject Type="Embed" ProgID="Equation.DSMT4" ShapeID="_x0000_i1054" DrawAspect="Content" ObjectID="_1802356035" r:id="rId65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0"/>
        </w:rPr>
        <w:object w:dxaOrig="1740" w:dyaOrig="320" w14:anchorId="5EA00246">
          <v:shape id="_x0000_i1055" type="#_x0000_t75" style="width:86.9pt;height:15.9pt" o:ole="">
            <v:imagedata r:id="rId66" o:title=""/>
          </v:shape>
          <o:OLEObject Type="Embed" ProgID="Equation.DSMT4" ShapeID="_x0000_i1055" DrawAspect="Content" ObjectID="_1802356036" r:id="rId67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0"/>
        </w:rPr>
        <w:object w:dxaOrig="1500" w:dyaOrig="320" w14:anchorId="3B841A86">
          <v:shape id="_x0000_i1056" type="#_x0000_t75" style="width:75pt;height:15.9pt" o:ole="">
            <v:imagedata r:id="rId68" o:title=""/>
          </v:shape>
          <o:OLEObject Type="Embed" ProgID="Equation.DSMT4" ShapeID="_x0000_i1056" DrawAspect="Content" ObjectID="_1802356037" r:id="rId69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0"/>
        </w:rPr>
        <w:object w:dxaOrig="1500" w:dyaOrig="320" w14:anchorId="55FA55CE">
          <v:shape id="_x0000_i1057" type="#_x0000_t75" style="width:75pt;height:15.9pt" o:ole="">
            <v:imagedata r:id="rId70" o:title=""/>
          </v:shape>
          <o:OLEObject Type="Embed" ProgID="Equation.DSMT4" ShapeID="_x0000_i1057" DrawAspect="Content" ObjectID="_1802356038" r:id="rId71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7FD8543C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Có bao nhiêu cách chọn </w:t>
      </w:r>
      <w:r w:rsidRPr="008D2809">
        <w:rPr>
          <w:rFonts w:ascii="Times New Roman" w:hAnsi="Times New Roman" w:cs="Times New Roman"/>
          <w:position w:val="-4"/>
        </w:rPr>
        <w:object w:dxaOrig="200" w:dyaOrig="260" w14:anchorId="33925FF0">
          <v:shape id="_x0000_i1058" type="#_x0000_t75" style="width:9.95pt;height:12.9pt" o:ole="">
            <v:imagedata r:id="rId72" o:title=""/>
          </v:shape>
          <o:OLEObject Type="Embed" ProgID="Equation.DSMT4" ShapeID="_x0000_i1058" DrawAspect="Content" ObjectID="_1802356039" r:id="rId73"/>
        </w:object>
      </w:r>
      <w:r w:rsidRPr="008D2809">
        <w:rPr>
          <w:rFonts w:ascii="Times New Roman" w:hAnsi="Times New Roman" w:cs="Times New Roman"/>
          <w:color w:val="000000"/>
        </w:rPr>
        <w:t xml:space="preserve"> cuốn vở từ </w:t>
      </w:r>
      <w:r w:rsidRPr="008D2809">
        <w:rPr>
          <w:rFonts w:ascii="Times New Roman" w:hAnsi="Times New Roman" w:cs="Times New Roman"/>
          <w:position w:val="-6"/>
        </w:rPr>
        <w:object w:dxaOrig="279" w:dyaOrig="279" w14:anchorId="1177395B">
          <v:shape id="_x0000_i1059" type="#_x0000_t75" style="width:13.9pt;height:13.9pt" o:ole="">
            <v:imagedata r:id="rId74" o:title=""/>
          </v:shape>
          <o:OLEObject Type="Embed" ProgID="Equation.DSMT4" ShapeID="_x0000_i1059" DrawAspect="Content" ObjectID="_1802356040" r:id="rId75"/>
        </w:object>
      </w:r>
      <w:r w:rsidRPr="008D2809">
        <w:rPr>
          <w:rFonts w:ascii="Times New Roman" w:hAnsi="Times New Roman" w:cs="Times New Roman"/>
          <w:color w:val="000000"/>
        </w:rPr>
        <w:t xml:space="preserve"> cuốn vở nhãn hiệu khác nhau và tặng cho </w:t>
      </w:r>
      <w:r w:rsidRPr="008D2809">
        <w:rPr>
          <w:rFonts w:ascii="Times New Roman" w:hAnsi="Times New Roman" w:cs="Times New Roman"/>
          <w:position w:val="-4"/>
        </w:rPr>
        <w:object w:dxaOrig="200" w:dyaOrig="260" w14:anchorId="25E01042">
          <v:shape id="_x0000_i1060" type="#_x0000_t75" style="width:9.95pt;height:12.9pt" o:ole="">
            <v:imagedata r:id="rId72" o:title=""/>
          </v:shape>
          <o:OLEObject Type="Embed" ProgID="Equation.DSMT4" ShapeID="_x0000_i1060" DrawAspect="Content" ObjectID="_1802356041" r:id="rId76"/>
        </w:object>
      </w:r>
      <w:r w:rsidRPr="008D2809">
        <w:rPr>
          <w:rFonts w:ascii="Times New Roman" w:hAnsi="Times New Roman" w:cs="Times New Roman"/>
          <w:color w:val="000000"/>
        </w:rPr>
        <w:t xml:space="preserve"> bạn khác nhau?</w:t>
      </w:r>
    </w:p>
    <w:p w14:paraId="0C036119" w14:textId="47A28D7E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1FDC704C">
          <v:shape id="_x0000_i1061" type="#_x0000_t75" style="width:14.9pt;height:13.9pt" o:ole="">
            <v:imagedata r:id="rId77" o:title=""/>
          </v:shape>
          <o:OLEObject Type="Embed" ProgID="Equation.DSMT4" ShapeID="_x0000_i1061" DrawAspect="Content" ObjectID="_1802356042" r:id="rId7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300" w:dyaOrig="279" w14:anchorId="66CCCF8D">
          <v:shape id="_x0000_i1062" type="#_x0000_t75" style="width:14.9pt;height:13.9pt" o:ole="">
            <v:imagedata r:id="rId27" o:title=""/>
          </v:shape>
          <o:OLEObject Type="Embed" ProgID="Equation.DSMT4" ShapeID="_x0000_i1062" DrawAspect="Content" ObjectID="_1802356043" r:id="rId79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60" w:dyaOrig="279" w14:anchorId="5A433A0D">
          <v:shape id="_x0000_i1063" type="#_x0000_t75" style="width:32.75pt;height:13.9pt" o:ole="">
            <v:imagedata r:id="rId80" o:title=""/>
          </v:shape>
          <o:OLEObject Type="Embed" ProgID="Equation.DSMT4" ShapeID="_x0000_i1063" DrawAspect="Content" ObjectID="_1802356044" r:id="rId81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420" w:dyaOrig="279" w14:anchorId="6016D8CA">
          <v:shape id="_x0000_i1064" type="#_x0000_t75" style="width:20.85pt;height:13.9pt" o:ole="">
            <v:imagedata r:id="rId82" o:title=""/>
          </v:shape>
          <o:OLEObject Type="Embed" ProgID="Equation.DSMT4" ShapeID="_x0000_i1064" DrawAspect="Content" ObjectID="_1802356045" r:id="rId83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1322D999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Cho tập hợp </w:t>
      </w:r>
      <w:r w:rsidRPr="008D2809">
        <w:rPr>
          <w:rFonts w:ascii="Times New Roman" w:hAnsi="Times New Roman" w:cs="Times New Roman"/>
          <w:position w:val="-4"/>
        </w:rPr>
        <w:object w:dxaOrig="240" w:dyaOrig="260" w14:anchorId="622B2AD9">
          <v:shape id="_x0000_i1065" type="#_x0000_t75" style="width:11.9pt;height:12.9pt" o:ole="">
            <v:imagedata r:id="rId84" o:title=""/>
          </v:shape>
          <o:OLEObject Type="Embed" ProgID="Equation.DSMT4" ShapeID="_x0000_i1065" DrawAspect="Content" ObjectID="_1802356046" r:id="rId85"/>
        </w:object>
      </w:r>
      <w:r w:rsidRPr="008D2809">
        <w:rPr>
          <w:rFonts w:ascii="Times New Roman" w:hAnsi="Times New Roman" w:cs="Times New Roman"/>
          <w:color w:val="000000"/>
        </w:rPr>
        <w:t xml:space="preserve"> có </w:t>
      </w:r>
      <w:r w:rsidRPr="008D2809">
        <w:rPr>
          <w:rFonts w:ascii="Times New Roman" w:hAnsi="Times New Roman" w:cs="Times New Roman"/>
          <w:position w:val="-4"/>
        </w:rPr>
        <w:object w:dxaOrig="300" w:dyaOrig="260" w14:anchorId="2D17A086">
          <v:shape id="_x0000_i1066" type="#_x0000_t75" style="width:14.9pt;height:12.9pt" o:ole="">
            <v:imagedata r:id="rId86" o:title=""/>
          </v:shape>
          <o:OLEObject Type="Embed" ProgID="Equation.DSMT4" ShapeID="_x0000_i1066" DrawAspect="Content" ObjectID="_1802356047" r:id="rId87"/>
        </w:object>
      </w:r>
      <w:r w:rsidRPr="008D2809">
        <w:rPr>
          <w:rFonts w:ascii="Times New Roman" w:hAnsi="Times New Roman" w:cs="Times New Roman"/>
          <w:color w:val="000000"/>
        </w:rPr>
        <w:t xml:space="preserve"> phần tử. Số tập hợp con gồm </w:t>
      </w:r>
      <w:r w:rsidRPr="008D2809">
        <w:rPr>
          <w:rFonts w:ascii="Times New Roman" w:hAnsi="Times New Roman" w:cs="Times New Roman"/>
          <w:position w:val="-6"/>
        </w:rPr>
        <w:object w:dxaOrig="180" w:dyaOrig="279" w14:anchorId="7E75F869">
          <v:shape id="_x0000_i1067" type="#_x0000_t75" style="width:8.95pt;height:13.9pt" o:ole="">
            <v:imagedata r:id="rId88" o:title=""/>
          </v:shape>
          <o:OLEObject Type="Embed" ProgID="Equation.DSMT4" ShapeID="_x0000_i1067" DrawAspect="Content" ObjectID="_1802356048" r:id="rId89"/>
        </w:object>
      </w:r>
      <w:r w:rsidRPr="008D2809">
        <w:rPr>
          <w:rFonts w:ascii="Times New Roman" w:hAnsi="Times New Roman" w:cs="Times New Roman"/>
          <w:color w:val="000000"/>
        </w:rPr>
        <w:t xml:space="preserve"> phần tử của tập hợp </w:t>
      </w:r>
      <w:r w:rsidRPr="008D2809">
        <w:rPr>
          <w:rFonts w:ascii="Times New Roman" w:hAnsi="Times New Roman" w:cs="Times New Roman"/>
          <w:position w:val="-4"/>
        </w:rPr>
        <w:object w:dxaOrig="240" w:dyaOrig="260" w14:anchorId="0EC7DC25">
          <v:shape id="_x0000_i1068" type="#_x0000_t75" style="width:11.9pt;height:12.9pt" o:ole="">
            <v:imagedata r:id="rId90" o:title=""/>
          </v:shape>
          <o:OLEObject Type="Embed" ProgID="Equation.DSMT4" ShapeID="_x0000_i1068" DrawAspect="Content" ObjectID="_1802356049" r:id="rId91"/>
        </w:object>
      </w:r>
      <w:r w:rsidRPr="008D2809">
        <w:rPr>
          <w:rFonts w:ascii="Times New Roman" w:hAnsi="Times New Roman" w:cs="Times New Roman"/>
          <w:color w:val="000000"/>
        </w:rPr>
        <w:t xml:space="preserve"> là</w:t>
      </w:r>
    </w:p>
    <w:p w14:paraId="79260A02" w14:textId="68FF6368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24551EA2">
          <v:shape id="_x0000_i1069" type="#_x0000_t75" style="width:26.8pt;height:13.9pt" o:ole="">
            <v:imagedata r:id="rId92" o:title=""/>
          </v:shape>
          <o:OLEObject Type="Embed" ProgID="Equation.DSMT4" ShapeID="_x0000_i1069" DrawAspect="Content" ObjectID="_1802356050" r:id="rId93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7084E040">
          <v:shape id="_x0000_i1070" type="#_x0000_t75" style="width:26.8pt;height:13.9pt" o:ole="">
            <v:imagedata r:id="rId94" o:title=""/>
          </v:shape>
          <o:OLEObject Type="Embed" ProgID="Equation.DSMT4" ShapeID="_x0000_i1070" DrawAspect="Content" ObjectID="_1802356051" r:id="rId95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349BE851">
          <v:shape id="_x0000_i1071" type="#_x0000_t75" style="width:26.8pt;height:13.9pt" o:ole="">
            <v:imagedata r:id="rId96" o:title=""/>
          </v:shape>
          <o:OLEObject Type="Embed" ProgID="Equation.DSMT4" ShapeID="_x0000_i1071" DrawAspect="Content" ObjectID="_1802356052" r:id="rId97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5C2C4903">
          <v:shape id="_x0000_i1072" type="#_x0000_t75" style="width:26.8pt;height:13.9pt" o:ole="">
            <v:imagedata r:id="rId98" o:title=""/>
          </v:shape>
          <o:OLEObject Type="Embed" ProgID="Equation.DSMT4" ShapeID="_x0000_i1072" DrawAspect="Content" ObjectID="_1802356053" r:id="rId99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028815FF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264147D1">
          <v:shape id="_x0000_i1073" type="#_x0000_t75" style="width:22.85pt;height:15.9pt" o:ole="">
            <v:imagedata r:id="rId100" o:title=""/>
          </v:shape>
          <o:OLEObject Type="Embed" ProgID="Equation.DSMT4" ShapeID="_x0000_i1073" DrawAspect="Content" ObjectID="_1802356054" r:id="rId101"/>
        </w:object>
      </w:r>
      <w:r w:rsidRPr="008D2809">
        <w:rPr>
          <w:rFonts w:ascii="Times New Roman" w:hAnsi="Times New Roman" w:cs="Times New Roman"/>
          <w:color w:val="000000"/>
        </w:rPr>
        <w:t xml:space="preserve">, cho hai đường thẳng </w:t>
      </w:r>
      <w:r w:rsidRPr="008D2809">
        <w:rPr>
          <w:rFonts w:ascii="Times New Roman" w:hAnsi="Times New Roman" w:cs="Times New Roman"/>
          <w:position w:val="-12"/>
        </w:rPr>
        <w:object w:dxaOrig="1860" w:dyaOrig="360" w14:anchorId="316CD606">
          <v:shape id="_x0000_i1074" type="#_x0000_t75" style="width:92.85pt;height:17.9pt" o:ole="">
            <v:imagedata r:id="rId102" o:title=""/>
          </v:shape>
          <o:OLEObject Type="Embed" ProgID="Equation.DSMT4" ShapeID="_x0000_i1074" DrawAspect="Content" ObjectID="_1802356055" r:id="rId103"/>
        </w:object>
      </w:r>
      <w:r w:rsidRPr="008D2809">
        <w:rPr>
          <w:rFonts w:ascii="Times New Roman" w:hAnsi="Times New Roman" w:cs="Times New Roman"/>
          <w:color w:val="000000"/>
        </w:rPr>
        <w:t xml:space="preserve"> và </w:t>
      </w:r>
      <w:r w:rsidRPr="008D2809">
        <w:rPr>
          <w:rFonts w:ascii="Times New Roman" w:hAnsi="Times New Roman" w:cs="Times New Roman"/>
          <w:position w:val="-12"/>
        </w:rPr>
        <w:object w:dxaOrig="1960" w:dyaOrig="360" w14:anchorId="375B6764">
          <v:shape id="_x0000_i1075" type="#_x0000_t75" style="width:97.8pt;height:17.9pt" o:ole="">
            <v:imagedata r:id="rId104" o:title=""/>
          </v:shape>
          <o:OLEObject Type="Embed" ProgID="Equation.DSMT4" ShapeID="_x0000_i1075" DrawAspect="Content" ObjectID="_1802356056" r:id="rId105"/>
        </w:object>
      </w:r>
      <w:r w:rsidRPr="008D2809">
        <w:rPr>
          <w:rFonts w:ascii="Times New Roman" w:hAnsi="Times New Roman" w:cs="Times New Roman"/>
          <w:color w:val="000000"/>
        </w:rPr>
        <w:t xml:space="preserve">. Xét vị trí tương đối của </w:t>
      </w:r>
      <w:r w:rsidRPr="008D2809">
        <w:rPr>
          <w:rFonts w:ascii="Times New Roman" w:hAnsi="Times New Roman" w:cs="Times New Roman"/>
          <w:position w:val="-12"/>
        </w:rPr>
        <w:object w:dxaOrig="260" w:dyaOrig="360" w14:anchorId="489A3E8B">
          <v:shape id="_x0000_i1076" type="#_x0000_t75" style="width:12.9pt;height:17.9pt" o:ole="">
            <v:imagedata r:id="rId106" o:title=""/>
          </v:shape>
          <o:OLEObject Type="Embed" ProgID="Equation.DSMT4" ShapeID="_x0000_i1076" DrawAspect="Content" ObjectID="_1802356057" r:id="rId107"/>
        </w:object>
      </w:r>
      <w:r w:rsidRPr="008D2809">
        <w:rPr>
          <w:rFonts w:ascii="Times New Roman" w:hAnsi="Times New Roman" w:cs="Times New Roman"/>
          <w:color w:val="000000"/>
        </w:rPr>
        <w:t xml:space="preserve"> và </w:t>
      </w:r>
      <w:r w:rsidRPr="008D2809">
        <w:rPr>
          <w:rFonts w:ascii="Times New Roman" w:hAnsi="Times New Roman" w:cs="Times New Roman"/>
          <w:position w:val="-12"/>
        </w:rPr>
        <w:object w:dxaOrig="279" w:dyaOrig="360" w14:anchorId="605E44D1">
          <v:shape id="_x0000_i1077" type="#_x0000_t75" style="width:13.9pt;height:17.9pt" o:ole="">
            <v:imagedata r:id="rId108" o:title=""/>
          </v:shape>
          <o:OLEObject Type="Embed" ProgID="Equation.DSMT4" ShapeID="_x0000_i1077" DrawAspect="Content" ObjectID="_1802356058" r:id="rId109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1701091A" w14:textId="289572C3" w:rsidR="00945F31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60" w:dyaOrig="360" w14:anchorId="1B82FC77">
          <v:shape id="_x0000_i1078" type="#_x0000_t75" style="width:12.9pt;height:17.9pt" o:ole="">
            <v:imagedata r:id="rId110" o:title=""/>
          </v:shape>
          <o:OLEObject Type="Embed" ProgID="Equation.DSMT4" ShapeID="_x0000_i1078" DrawAspect="Content" ObjectID="_1802356059" r:id="rId111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và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79" w:dyaOrig="360" w14:anchorId="0B1C2259">
          <v:shape id="_x0000_i1079" type="#_x0000_t75" style="width:13.9pt;height:17.9pt" o:ole="">
            <v:imagedata r:id="rId112" o:title=""/>
          </v:shape>
          <o:OLEObject Type="Embed" ProgID="Equation.DSMT4" ShapeID="_x0000_i1079" DrawAspect="Content" ObjectID="_1802356060" r:id="rId113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cắt nhau và vuông góc.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60" w:dyaOrig="360" w14:anchorId="515E5DE3">
          <v:shape id="_x0000_i1080" type="#_x0000_t75" style="width:12.9pt;height:17.9pt" o:ole="">
            <v:imagedata r:id="rId106" o:title=""/>
          </v:shape>
          <o:OLEObject Type="Embed" ProgID="Equation.DSMT4" ShapeID="_x0000_i1080" DrawAspect="Content" ObjectID="_1802356061" r:id="rId114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và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79" w:dyaOrig="360" w14:anchorId="2C44B817">
          <v:shape id="_x0000_i1081" type="#_x0000_t75" style="width:13.9pt;height:17.9pt" o:ole="">
            <v:imagedata r:id="rId112" o:title=""/>
          </v:shape>
          <o:OLEObject Type="Embed" ProgID="Equation.DSMT4" ShapeID="_x0000_i1081" DrawAspect="Content" ObjectID="_1802356062" r:id="rId115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song song.</w:t>
      </w:r>
    </w:p>
    <w:p w14:paraId="1D98DDF7" w14:textId="08605E7D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60" w:dyaOrig="360" w14:anchorId="63571009">
          <v:shape id="_x0000_i1082" type="#_x0000_t75" style="width:12.9pt;height:17.9pt" o:ole="">
            <v:imagedata r:id="rId106" o:title=""/>
          </v:shape>
          <o:OLEObject Type="Embed" ProgID="Equation.DSMT4" ShapeID="_x0000_i1082" DrawAspect="Content" ObjectID="_1802356063" r:id="rId116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và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79" w:dyaOrig="360" w14:anchorId="1E0F26A1">
          <v:shape id="_x0000_i1083" type="#_x0000_t75" style="width:13.9pt;height:17.9pt" o:ole="">
            <v:imagedata r:id="rId117" o:title=""/>
          </v:shape>
          <o:OLEObject Type="Embed" ProgID="Equation.DSMT4" ShapeID="_x0000_i1083" DrawAspect="Content" ObjectID="_1802356064" r:id="rId118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cắt nhau và không vuông góc.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60" w:dyaOrig="360" w14:anchorId="46499D8B">
          <v:shape id="_x0000_i1084" type="#_x0000_t75" style="width:12.9pt;height:17.9pt" o:ole="">
            <v:imagedata r:id="rId106" o:title=""/>
          </v:shape>
          <o:OLEObject Type="Embed" ProgID="Equation.DSMT4" ShapeID="_x0000_i1084" DrawAspect="Content" ObjectID="_1802356065" r:id="rId119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và </w:t>
      </w:r>
      <w:r w:rsidR="00313929" w:rsidRPr="008D2809">
        <w:rPr>
          <w:rFonts w:ascii="Times New Roman" w:hAnsi="Times New Roman" w:cs="Times New Roman"/>
          <w:color w:val="000000"/>
          <w:position w:val="-12"/>
        </w:rPr>
        <w:object w:dxaOrig="279" w:dyaOrig="360" w14:anchorId="112DBA09">
          <v:shape id="_x0000_i1085" type="#_x0000_t75" style="width:13.9pt;height:17.9pt" o:ole="">
            <v:imagedata r:id="rId120" o:title=""/>
          </v:shape>
          <o:OLEObject Type="Embed" ProgID="Equation.DSMT4" ShapeID="_x0000_i1085" DrawAspect="Content" ObjectID="_1802356066" r:id="rId121"/>
        </w:object>
      </w:r>
      <w:r w:rsidR="00313929" w:rsidRPr="008D2809">
        <w:rPr>
          <w:rFonts w:ascii="Times New Roman" w:hAnsi="Times New Roman" w:cs="Times New Roman"/>
          <w:color w:val="000000"/>
        </w:rPr>
        <w:t xml:space="preserve"> trùng nhau.</w:t>
      </w:r>
    </w:p>
    <w:p w14:paraId="54359F4B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toạ độ </w:t>
      </w:r>
      <w:r w:rsidRPr="008D2809">
        <w:rPr>
          <w:rFonts w:ascii="Times New Roman" w:hAnsi="Times New Roman" w:cs="Times New Roman"/>
          <w:position w:val="-10"/>
        </w:rPr>
        <w:object w:dxaOrig="639" w:dyaOrig="320" w14:anchorId="1FC8DF32">
          <v:shape id="_x0000_i1086" type="#_x0000_t75" style="width:31.8pt;height:15.9pt" o:ole="">
            <v:imagedata r:id="rId122" o:title=""/>
          </v:shape>
          <o:OLEObject Type="Embed" ProgID="Equation.DSMT4" ShapeID="_x0000_i1086" DrawAspect="Content" ObjectID="_1802356067" r:id="rId123"/>
        </w:object>
      </w:r>
      <w:r w:rsidRPr="008D2809">
        <w:rPr>
          <w:rFonts w:ascii="Times New Roman" w:hAnsi="Times New Roman" w:cs="Times New Roman"/>
          <w:color w:val="000000"/>
        </w:rPr>
        <w:t xml:space="preserve"> cho điểm </w:t>
      </w:r>
      <w:r w:rsidRPr="008D2809">
        <w:rPr>
          <w:rFonts w:ascii="Times New Roman" w:hAnsi="Times New Roman" w:cs="Times New Roman"/>
          <w:position w:val="-10"/>
        </w:rPr>
        <w:object w:dxaOrig="820" w:dyaOrig="320" w14:anchorId="78274053">
          <v:shape id="_x0000_i1087" type="#_x0000_t75" style="width:41.2pt;height:15.9pt" o:ole="">
            <v:imagedata r:id="rId124" o:title=""/>
          </v:shape>
          <o:OLEObject Type="Embed" ProgID="Equation.DSMT4" ShapeID="_x0000_i1087" DrawAspect="Content" ObjectID="_1802356068" r:id="rId125"/>
        </w:object>
      </w:r>
      <w:r w:rsidRPr="008D2809">
        <w:rPr>
          <w:rFonts w:ascii="Times New Roman" w:hAnsi="Times New Roman" w:cs="Times New Roman"/>
          <w:color w:val="000000"/>
        </w:rPr>
        <w:t xml:space="preserve">, thì toạ độ của </w:t>
      </w:r>
      <w:r w:rsidRPr="008D2809">
        <w:rPr>
          <w:rFonts w:ascii="Times New Roman" w:hAnsi="Times New Roman" w:cs="Times New Roman"/>
          <w:position w:val="-6"/>
        </w:rPr>
        <w:object w:dxaOrig="480" w:dyaOrig="340" w14:anchorId="14DBB514">
          <v:shape id="_x0000_i1088" type="#_x0000_t75" style="width:23.85pt;height:16.9pt" o:ole="">
            <v:imagedata r:id="rId126" o:title=""/>
          </v:shape>
          <o:OLEObject Type="Embed" ProgID="Equation.DSMT4" ShapeID="_x0000_i1088" DrawAspect="Content" ObjectID="_1802356069" r:id="rId127"/>
        </w:object>
      </w:r>
      <w:r w:rsidRPr="008D2809">
        <w:rPr>
          <w:rFonts w:ascii="Times New Roman" w:hAnsi="Times New Roman" w:cs="Times New Roman"/>
          <w:color w:val="000000"/>
        </w:rPr>
        <w:t xml:space="preserve"> là</w:t>
      </w:r>
    </w:p>
    <w:p w14:paraId="2A81C90E" w14:textId="1BBF5970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4"/>
        </w:rPr>
        <w:object w:dxaOrig="580" w:dyaOrig="400" w14:anchorId="4BBE7CBB">
          <v:shape id="_x0000_i1089" type="#_x0000_t75" style="width:28.8pt;height:19.85pt" o:ole="">
            <v:imagedata r:id="rId128" o:title=""/>
          </v:shape>
          <o:OLEObject Type="Embed" ProgID="Equation.DSMT4" ShapeID="_x0000_i1089" DrawAspect="Content" ObjectID="_1802356070" r:id="rId129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4"/>
        </w:rPr>
        <w:object w:dxaOrig="680" w:dyaOrig="400" w14:anchorId="65C4022D">
          <v:shape id="_x0000_i1090" type="#_x0000_t75" style="width:33.75pt;height:19.85pt" o:ole="">
            <v:imagedata r:id="rId130" o:title=""/>
          </v:shape>
          <o:OLEObject Type="Embed" ProgID="Equation.DSMT4" ShapeID="_x0000_i1090" DrawAspect="Content" ObjectID="_1802356071" r:id="rId131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4"/>
        </w:rPr>
        <w:object w:dxaOrig="700" w:dyaOrig="400" w14:anchorId="2B9455EF">
          <v:shape id="_x0000_i1091" type="#_x0000_t75" style="width:34.75pt;height:19.85pt" o:ole="">
            <v:imagedata r:id="rId132" o:title=""/>
          </v:shape>
          <o:OLEObject Type="Embed" ProgID="Equation.DSMT4" ShapeID="_x0000_i1091" DrawAspect="Content" ObjectID="_1802356072" r:id="rId133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4"/>
        </w:rPr>
        <w:object w:dxaOrig="580" w:dyaOrig="400" w14:anchorId="74B186A4">
          <v:shape id="_x0000_i1092" type="#_x0000_t75" style="width:28.8pt;height:19.85pt" o:ole="">
            <v:imagedata r:id="rId134" o:title=""/>
          </v:shape>
          <o:OLEObject Type="Embed" ProgID="Equation.DSMT4" ShapeID="_x0000_i1092" DrawAspect="Content" ObjectID="_1802356073" r:id="rId135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579F92E3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Một hộp có </w:t>
      </w:r>
      <w:r w:rsidRPr="008D2809">
        <w:rPr>
          <w:rFonts w:ascii="Times New Roman" w:hAnsi="Times New Roman" w:cs="Times New Roman"/>
          <w:position w:val="-6"/>
        </w:rPr>
        <w:object w:dxaOrig="200" w:dyaOrig="279" w14:anchorId="0AE9A836">
          <v:shape id="_x0000_i1093" type="#_x0000_t75" style="width:9.95pt;height:13.9pt" o:ole="">
            <v:imagedata r:id="rId136" o:title=""/>
          </v:shape>
          <o:OLEObject Type="Embed" ProgID="Equation.DSMT4" ShapeID="_x0000_i1093" DrawAspect="Content" ObjectID="_1802356074" r:id="rId137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nâu; </w:t>
      </w:r>
      <w:r w:rsidRPr="008D2809">
        <w:rPr>
          <w:rFonts w:ascii="Times New Roman" w:hAnsi="Times New Roman" w:cs="Times New Roman"/>
          <w:position w:val="-4"/>
        </w:rPr>
        <w:object w:dxaOrig="279" w:dyaOrig="260" w14:anchorId="40E6C6A8">
          <v:shape id="_x0000_i1094" type="#_x0000_t75" style="width:13.9pt;height:12.9pt" o:ole="">
            <v:imagedata r:id="rId138" o:title=""/>
          </v:shape>
          <o:OLEObject Type="Embed" ProgID="Equation.DSMT4" ShapeID="_x0000_i1094" DrawAspect="Content" ObjectID="_1802356075" r:id="rId139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tím</w:t>
      </w:r>
      <w:r w:rsidR="00945F31"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 xml:space="preserve">và </w:t>
      </w:r>
      <w:r w:rsidRPr="008D2809">
        <w:rPr>
          <w:rFonts w:ascii="Times New Roman" w:hAnsi="Times New Roman" w:cs="Times New Roman"/>
          <w:position w:val="-6"/>
        </w:rPr>
        <w:object w:dxaOrig="200" w:dyaOrig="279" w14:anchorId="705FE6DB">
          <v:shape id="_x0000_i1095" type="#_x0000_t75" style="width:9.95pt;height:13.9pt" o:ole="">
            <v:imagedata r:id="rId136" o:title=""/>
          </v:shape>
          <o:OLEObject Type="Embed" ProgID="Equation.DSMT4" ShapeID="_x0000_i1095" DrawAspect="Content" ObjectID="_1802356076" r:id="rId140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trắng. Có bao nhiêu cách để chọn được </w:t>
      </w:r>
      <w:r w:rsidRPr="008D2809">
        <w:rPr>
          <w:rFonts w:ascii="Times New Roman" w:hAnsi="Times New Roman" w:cs="Times New Roman"/>
          <w:position w:val="-4"/>
        </w:rPr>
        <w:object w:dxaOrig="200" w:dyaOrig="260" w14:anchorId="2A2858DF">
          <v:shape id="_x0000_i1096" type="#_x0000_t75" style="width:9.95pt;height:12.9pt" o:ole="">
            <v:imagedata r:id="rId72" o:title=""/>
          </v:shape>
          <o:OLEObject Type="Embed" ProgID="Equation.DSMT4" ShapeID="_x0000_i1096" DrawAspect="Content" ObjectID="_1802356077" r:id="rId141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đủ ba màu.</w:t>
      </w:r>
    </w:p>
    <w:p w14:paraId="7563567E" w14:textId="0427214B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60" w:dyaOrig="279" w14:anchorId="68E6197B">
          <v:shape id="_x0000_i1097" type="#_x0000_t75" style="width:32.75pt;height:13.9pt" o:ole="">
            <v:imagedata r:id="rId142" o:title=""/>
          </v:shape>
          <o:OLEObject Type="Embed" ProgID="Equation.DSMT4" ShapeID="_x0000_i1097" DrawAspect="Content" ObjectID="_1802356078" r:id="rId143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60" w:dyaOrig="279" w14:anchorId="5E6C85E8">
          <v:shape id="_x0000_i1098" type="#_x0000_t75" style="width:32.75pt;height:13.9pt" o:ole="">
            <v:imagedata r:id="rId144" o:title=""/>
          </v:shape>
          <o:OLEObject Type="Embed" ProgID="Equation.DSMT4" ShapeID="_x0000_i1098" DrawAspect="Content" ObjectID="_1802356079" r:id="rId145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39" w:dyaOrig="279" w14:anchorId="045A09A6">
          <v:shape id="_x0000_i1099" type="#_x0000_t75" style="width:31.8pt;height:13.9pt" o:ole="">
            <v:imagedata r:id="rId146" o:title=""/>
          </v:shape>
          <o:OLEObject Type="Embed" ProgID="Equation.DSMT4" ShapeID="_x0000_i1099" DrawAspect="Content" ObjectID="_1802356080" r:id="rId147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660" w:dyaOrig="279" w14:anchorId="0D30DC28">
          <v:shape id="_x0000_i1100" type="#_x0000_t75" style="width:32.75pt;height:13.9pt" o:ole="">
            <v:imagedata r:id="rId148" o:title=""/>
          </v:shape>
          <o:OLEObject Type="Embed" ProgID="Equation.DSMT4" ShapeID="_x0000_i1100" DrawAspect="Content" ObjectID="_1802356081" r:id="rId149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27B85306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Có bao nhiêu số tự nhiên có </w:t>
      </w:r>
      <w:r w:rsidRPr="008D2809">
        <w:rPr>
          <w:rFonts w:ascii="Times New Roman" w:hAnsi="Times New Roman" w:cs="Times New Roman"/>
          <w:position w:val="-6"/>
        </w:rPr>
        <w:object w:dxaOrig="200" w:dyaOrig="260" w14:anchorId="597748B7">
          <v:shape id="_x0000_i1101" type="#_x0000_t75" style="width:9.95pt;height:12.9pt" o:ole="">
            <v:imagedata r:id="rId150" o:title=""/>
          </v:shape>
          <o:OLEObject Type="Embed" ProgID="Equation.DSMT4" ShapeID="_x0000_i1101" DrawAspect="Content" ObjectID="_1802356082" r:id="rId151"/>
        </w:object>
      </w:r>
      <w:r w:rsidRPr="008D2809">
        <w:rPr>
          <w:rFonts w:ascii="Times New Roman" w:hAnsi="Times New Roman" w:cs="Times New Roman"/>
          <w:color w:val="000000"/>
        </w:rPr>
        <w:t xml:space="preserve"> chữ số khác nhau được lập từ </w:t>
      </w:r>
      <w:r w:rsidRPr="008D2809">
        <w:rPr>
          <w:rFonts w:ascii="Times New Roman" w:hAnsi="Times New Roman" w:cs="Times New Roman"/>
          <w:position w:val="-6"/>
        </w:rPr>
        <w:object w:dxaOrig="200" w:dyaOrig="260" w14:anchorId="502D8B9E">
          <v:shape id="_x0000_i1102" type="#_x0000_t75" style="width:9.95pt;height:12.9pt" o:ole="">
            <v:imagedata r:id="rId150" o:title=""/>
          </v:shape>
          <o:OLEObject Type="Embed" ProgID="Equation.DSMT4" ShapeID="_x0000_i1102" DrawAspect="Content" ObjectID="_1802356083" r:id="rId152"/>
        </w:object>
      </w:r>
      <w:r w:rsidRPr="008D2809">
        <w:rPr>
          <w:rFonts w:ascii="Times New Roman" w:hAnsi="Times New Roman" w:cs="Times New Roman"/>
          <w:color w:val="000000"/>
        </w:rPr>
        <w:t xml:space="preserve"> chữ số </w:t>
      </w:r>
      <w:r w:rsidRPr="008D2809">
        <w:rPr>
          <w:rFonts w:ascii="Times New Roman" w:hAnsi="Times New Roman" w:cs="Times New Roman"/>
          <w:position w:val="-8"/>
        </w:rPr>
        <w:object w:dxaOrig="820" w:dyaOrig="300" w14:anchorId="7E51FEE4">
          <v:shape id="_x0000_i1103" type="#_x0000_t75" style="width:41.2pt;height:14.9pt" o:ole="">
            <v:imagedata r:id="rId153" o:title=""/>
          </v:shape>
          <o:OLEObject Type="Embed" ProgID="Equation.DSMT4" ShapeID="_x0000_i1103" DrawAspect="Content" ObjectID="_1802356084" r:id="rId154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0F8F3967" w14:textId="76C96555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260" w:dyaOrig="279" w14:anchorId="2AAC7082">
          <v:shape id="_x0000_i1104" type="#_x0000_t75" style="width:12.9pt;height:13.9pt" o:ole="">
            <v:imagedata r:id="rId155" o:title=""/>
          </v:shape>
          <o:OLEObject Type="Embed" ProgID="Equation.DSMT4" ShapeID="_x0000_i1104" DrawAspect="Content" ObjectID="_1802356085" r:id="rId15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260" w:dyaOrig="279" w14:anchorId="3464F27C">
          <v:shape id="_x0000_i1105" type="#_x0000_t75" style="width:12.9pt;height:13.9pt" o:ole="">
            <v:imagedata r:id="rId157" o:title=""/>
          </v:shape>
          <o:OLEObject Type="Embed" ProgID="Equation.DSMT4" ShapeID="_x0000_i1105" DrawAspect="Content" ObjectID="_1802356086" r:id="rId15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260" w:dyaOrig="279" w14:anchorId="1FB74EEC">
          <v:shape id="_x0000_i1106" type="#_x0000_t75" style="width:12.9pt;height:13.9pt" o:ole="">
            <v:imagedata r:id="rId159" o:title=""/>
          </v:shape>
          <o:OLEObject Type="Embed" ProgID="Equation.DSMT4" ShapeID="_x0000_i1106" DrawAspect="Content" ObjectID="_1802356087" r:id="rId16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260" w:dyaOrig="279" w14:anchorId="565B7F56">
          <v:shape id="_x0000_i1107" type="#_x0000_t75" style="width:12.9pt;height:13.9pt" o:ole="">
            <v:imagedata r:id="rId161" o:title=""/>
          </v:shape>
          <o:OLEObject Type="Embed" ProgID="Equation.DSMT4" ShapeID="_x0000_i1107" DrawAspect="Content" ObjectID="_1802356088" r:id="rId16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21AE98CA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5D1A51DF">
          <v:shape id="_x0000_i1108" type="#_x0000_t75" style="width:22.85pt;height:15.9pt" o:ole="">
            <v:imagedata r:id="rId163" o:title=""/>
          </v:shape>
          <o:OLEObject Type="Embed" ProgID="Equation.DSMT4" ShapeID="_x0000_i1108" DrawAspect="Content" ObjectID="_1802356089" r:id="rId164"/>
        </w:object>
      </w:r>
      <w:r w:rsidRPr="008D2809">
        <w:rPr>
          <w:rFonts w:ascii="Times New Roman" w:hAnsi="Times New Roman" w:cs="Times New Roman"/>
          <w:color w:val="000000"/>
        </w:rPr>
        <w:t xml:space="preserve">, cho điểm </w:t>
      </w:r>
      <w:r w:rsidRPr="008D2809">
        <w:rPr>
          <w:rFonts w:ascii="Times New Roman" w:hAnsi="Times New Roman" w:cs="Times New Roman"/>
          <w:position w:val="-10"/>
        </w:rPr>
        <w:object w:dxaOrig="980" w:dyaOrig="320" w14:anchorId="55C3AE41">
          <v:shape id="_x0000_i1109" type="#_x0000_t75" style="width:49.15pt;height:15.9pt" o:ole="">
            <v:imagedata r:id="rId165" o:title=""/>
          </v:shape>
          <o:OLEObject Type="Embed" ProgID="Equation.DSMT4" ShapeID="_x0000_i1109" DrawAspect="Content" ObjectID="_1802356090" r:id="rId166"/>
        </w:object>
      </w:r>
      <w:r w:rsidRPr="008D2809">
        <w:rPr>
          <w:rFonts w:ascii="Times New Roman" w:hAnsi="Times New Roman" w:cs="Times New Roman"/>
          <w:color w:val="000000"/>
        </w:rPr>
        <w:t xml:space="preserve"> và đường thẳng </w:t>
      </w:r>
      <w:r w:rsidRPr="008D2809">
        <w:rPr>
          <w:rFonts w:ascii="Times New Roman" w:hAnsi="Times New Roman" w:cs="Times New Roman"/>
          <w:position w:val="-12"/>
        </w:rPr>
        <w:object w:dxaOrig="2020" w:dyaOrig="360" w14:anchorId="4F00D013">
          <v:shape id="_x0000_i1110" type="#_x0000_t75" style="width:100.8pt;height:17.9pt" o:ole="">
            <v:imagedata r:id="rId167" o:title=""/>
          </v:shape>
          <o:OLEObject Type="Embed" ProgID="Equation.DSMT4" ShapeID="_x0000_i1110" DrawAspect="Content" ObjectID="_1802356091" r:id="rId168"/>
        </w:object>
      </w:r>
      <w:r w:rsidRPr="008D2809">
        <w:rPr>
          <w:rFonts w:ascii="Times New Roman" w:hAnsi="Times New Roman" w:cs="Times New Roman"/>
          <w:color w:val="000000"/>
        </w:rPr>
        <w:t xml:space="preserve">. Tính khoảng cách từ điểm </w:t>
      </w:r>
      <w:r w:rsidRPr="008D2809">
        <w:rPr>
          <w:rFonts w:ascii="Times New Roman" w:hAnsi="Times New Roman" w:cs="Times New Roman"/>
          <w:position w:val="-10"/>
        </w:rPr>
        <w:object w:dxaOrig="980" w:dyaOrig="320" w14:anchorId="6D3B4849">
          <v:shape id="_x0000_i1111" type="#_x0000_t75" style="width:49.15pt;height:15.9pt" o:ole="">
            <v:imagedata r:id="rId169" o:title=""/>
          </v:shape>
          <o:OLEObject Type="Embed" ProgID="Equation.DSMT4" ShapeID="_x0000_i1111" DrawAspect="Content" ObjectID="_1802356092" r:id="rId170"/>
        </w:object>
      </w:r>
      <w:r w:rsidRPr="008D2809">
        <w:rPr>
          <w:rFonts w:ascii="Times New Roman" w:hAnsi="Times New Roman" w:cs="Times New Roman"/>
          <w:color w:val="000000"/>
        </w:rPr>
        <w:t xml:space="preserve"> đến đường thẳng </w:t>
      </w:r>
      <w:r w:rsidRPr="008D2809">
        <w:rPr>
          <w:rFonts w:ascii="Times New Roman" w:hAnsi="Times New Roman" w:cs="Times New Roman"/>
          <w:position w:val="-12"/>
        </w:rPr>
        <w:object w:dxaOrig="279" w:dyaOrig="360" w14:anchorId="1650FB21">
          <v:shape id="_x0000_i1112" type="#_x0000_t75" style="width:13.9pt;height:17.9pt" o:ole="">
            <v:imagedata r:id="rId171" o:title=""/>
          </v:shape>
          <o:OLEObject Type="Embed" ProgID="Equation.DSMT4" ShapeID="_x0000_i1112" DrawAspect="Content" ObjectID="_1802356093" r:id="rId172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00A8C519" w14:textId="7B183896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80" w:dyaOrig="260" w14:anchorId="3BBED5F7">
          <v:shape id="_x0000_i1113" type="#_x0000_t75" style="width:8.95pt;height:12.9pt" o:ole="">
            <v:imagedata r:id="rId173" o:title=""/>
          </v:shape>
          <o:OLEObject Type="Embed" ProgID="Equation.DSMT4" ShapeID="_x0000_i1113" DrawAspect="Content" ObjectID="_1802356094" r:id="rId17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4"/>
        </w:rPr>
        <w:object w:dxaOrig="740" w:dyaOrig="680" w14:anchorId="23232851">
          <v:shape id="_x0000_i1114" type="#_x0000_t75" style="width:37.25pt;height:33.75pt" o:ole="">
            <v:imagedata r:id="rId175" o:title=""/>
          </v:shape>
          <o:OLEObject Type="Embed" ProgID="Equation.DSMT4" ShapeID="_x0000_i1114" DrawAspect="Content" ObjectID="_1802356095" r:id="rId17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4"/>
        </w:rPr>
        <w:object w:dxaOrig="340" w:dyaOrig="620" w14:anchorId="16CE7F20">
          <v:shape id="_x0000_i1115" type="#_x0000_t75" style="width:16.9pt;height:30.8pt" o:ole="">
            <v:imagedata r:id="rId177" o:title=""/>
          </v:shape>
          <o:OLEObject Type="Embed" ProgID="Equation.DSMT4" ShapeID="_x0000_i1115" DrawAspect="Content" ObjectID="_1802356096" r:id="rId17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4"/>
        </w:rPr>
        <w:object w:dxaOrig="740" w:dyaOrig="680" w14:anchorId="0AEF9DFC">
          <v:shape id="_x0000_i1116" type="#_x0000_t75" style="width:37.25pt;height:33.75pt" o:ole="">
            <v:imagedata r:id="rId179" o:title=""/>
          </v:shape>
          <o:OLEObject Type="Embed" ProgID="Equation.DSMT4" ShapeID="_x0000_i1116" DrawAspect="Content" ObjectID="_1802356097" r:id="rId18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5835081C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18ED454E">
          <v:shape id="_x0000_i1117" type="#_x0000_t75" style="width:22.85pt;height:15.9pt" o:ole="">
            <v:imagedata r:id="rId181" o:title=""/>
          </v:shape>
          <o:OLEObject Type="Embed" ProgID="Equation.DSMT4" ShapeID="_x0000_i1117" DrawAspect="Content" ObjectID="_1802356098" r:id="rId182"/>
        </w:object>
      </w:r>
      <w:r w:rsidRPr="008D2809">
        <w:rPr>
          <w:rFonts w:ascii="Times New Roman" w:hAnsi="Times New Roman" w:cs="Times New Roman"/>
          <w:color w:val="000000"/>
        </w:rPr>
        <w:t xml:space="preserve">, cho hai điểm </w:t>
      </w:r>
      <w:r w:rsidRPr="008D2809">
        <w:rPr>
          <w:rFonts w:ascii="Times New Roman" w:hAnsi="Times New Roman" w:cs="Times New Roman"/>
          <w:position w:val="-10"/>
        </w:rPr>
        <w:object w:dxaOrig="740" w:dyaOrig="320" w14:anchorId="61887AF4">
          <v:shape id="_x0000_i1118" type="#_x0000_t75" style="width:37.25pt;height:15.9pt" o:ole="">
            <v:imagedata r:id="rId183" o:title=""/>
          </v:shape>
          <o:OLEObject Type="Embed" ProgID="Equation.DSMT4" ShapeID="_x0000_i1118" DrawAspect="Content" ObjectID="_1802356099" r:id="rId184"/>
        </w:object>
      </w:r>
      <w:r w:rsidRPr="008D2809">
        <w:rPr>
          <w:rFonts w:ascii="Times New Roman" w:hAnsi="Times New Roman" w:cs="Times New Roman"/>
          <w:color w:val="000000"/>
        </w:rPr>
        <w:t xml:space="preserve"> và </w:t>
      </w:r>
      <w:r w:rsidRPr="008D2809">
        <w:rPr>
          <w:rFonts w:ascii="Times New Roman" w:hAnsi="Times New Roman" w:cs="Times New Roman"/>
          <w:position w:val="-10"/>
        </w:rPr>
        <w:object w:dxaOrig="1020" w:dyaOrig="320" w14:anchorId="4BE1D6A1">
          <v:shape id="_x0000_i1119" type="#_x0000_t75" style="width:51.15pt;height:15.9pt" o:ole="">
            <v:imagedata r:id="rId185" o:title=""/>
          </v:shape>
          <o:OLEObject Type="Embed" ProgID="Equation.DSMT4" ShapeID="_x0000_i1119" DrawAspect="Content" ObjectID="_1802356100" r:id="rId186"/>
        </w:object>
      </w:r>
      <w:r w:rsidRPr="008D2809">
        <w:rPr>
          <w:rFonts w:ascii="Times New Roman" w:hAnsi="Times New Roman" w:cs="Times New Roman"/>
          <w:color w:val="000000"/>
        </w:rPr>
        <w:t xml:space="preserve">. Tìm tọa độ trung điểm của đoạn thẳng </w:t>
      </w:r>
      <w:r w:rsidRPr="008D2809">
        <w:rPr>
          <w:rFonts w:ascii="Times New Roman" w:hAnsi="Times New Roman" w:cs="Times New Roman"/>
          <w:position w:val="-6"/>
        </w:rPr>
        <w:object w:dxaOrig="420" w:dyaOrig="279" w14:anchorId="31F3BF39">
          <v:shape id="_x0000_i1120" type="#_x0000_t75" style="width:20.85pt;height:13.9pt" o:ole="">
            <v:imagedata r:id="rId187" o:title=""/>
          </v:shape>
          <o:OLEObject Type="Embed" ProgID="Equation.DSMT4" ShapeID="_x0000_i1120" DrawAspect="Content" ObjectID="_1802356101" r:id="rId188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2A671836" w14:textId="111195FE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lastRenderedPageBreak/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8"/>
        </w:rPr>
        <w:object w:dxaOrig="700" w:dyaOrig="680" w14:anchorId="6EFBB449">
          <v:shape id="_x0000_i1121" type="#_x0000_t75" style="width:34.75pt;height:33.75pt" o:ole="">
            <v:imagedata r:id="rId189" o:title=""/>
          </v:shape>
          <o:OLEObject Type="Embed" ProgID="Equation.DSMT4" ShapeID="_x0000_i1121" DrawAspect="Content" ObjectID="_1802356102" r:id="rId19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14"/>
        </w:rPr>
        <w:object w:dxaOrig="560" w:dyaOrig="400" w14:anchorId="494058C5">
          <v:shape id="_x0000_i1122" type="#_x0000_t75" style="width:27.8pt;height:19.85pt" o:ole="">
            <v:imagedata r:id="rId191" o:title=""/>
          </v:shape>
          <o:OLEObject Type="Embed" ProgID="Equation.DSMT4" ShapeID="_x0000_i1122" DrawAspect="Content" ObjectID="_1802356103" r:id="rId19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8"/>
        </w:rPr>
        <w:object w:dxaOrig="700" w:dyaOrig="680" w14:anchorId="449A47F8">
          <v:shape id="_x0000_i1123" type="#_x0000_t75" style="width:34.75pt;height:33.75pt" o:ole="">
            <v:imagedata r:id="rId193" o:title=""/>
          </v:shape>
          <o:OLEObject Type="Embed" ProgID="Equation.DSMT4" ShapeID="_x0000_i1123" DrawAspect="Content" ObjectID="_1802356104" r:id="rId19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28"/>
        </w:rPr>
        <w:object w:dxaOrig="999" w:dyaOrig="680" w14:anchorId="6DC7DD17">
          <v:shape id="_x0000_i1124" type="#_x0000_t75" style="width:50.15pt;height:33.75pt" o:ole="">
            <v:imagedata r:id="rId195" o:title=""/>
          </v:shape>
          <o:OLEObject Type="Embed" ProgID="Equation.DSMT4" ShapeID="_x0000_i1124" DrawAspect="Content" ObjectID="_1802356105" r:id="rId19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314E9B64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Hãy viết số quy tròn của số gần đúng </w:t>
      </w:r>
      <w:r w:rsidRPr="008D2809">
        <w:rPr>
          <w:rFonts w:ascii="Times New Roman" w:hAnsi="Times New Roman" w:cs="Times New Roman"/>
          <w:position w:val="-6"/>
        </w:rPr>
        <w:object w:dxaOrig="1719" w:dyaOrig="279" w14:anchorId="47161476">
          <v:shape id="_x0000_i1125" type="#_x0000_t75" style="width:85.9pt;height:13.9pt" o:ole="">
            <v:imagedata r:id="rId197" o:title=""/>
          </v:shape>
          <o:OLEObject Type="Embed" ProgID="Equation.DSMT4" ShapeID="_x0000_i1125" DrawAspect="Content" ObjectID="_1802356106" r:id="rId198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5C61A48B" w14:textId="0AFE5177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800" w:dyaOrig="279" w14:anchorId="351BD373">
          <v:shape id="_x0000_i1126" type="#_x0000_t75" style="width:40.2pt;height:13.9pt" o:ole="">
            <v:imagedata r:id="rId199" o:title=""/>
          </v:shape>
          <o:OLEObject Type="Embed" ProgID="Equation.DSMT4" ShapeID="_x0000_i1126" DrawAspect="Content" ObjectID="_1802356107" r:id="rId20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780" w:dyaOrig="279" w14:anchorId="078BC1CA">
          <v:shape id="_x0000_i1127" type="#_x0000_t75" style="width:39.25pt;height:13.9pt" o:ole="">
            <v:imagedata r:id="rId201" o:title=""/>
          </v:shape>
          <o:OLEObject Type="Embed" ProgID="Equation.DSMT4" ShapeID="_x0000_i1127" DrawAspect="Content" ObjectID="_1802356108" r:id="rId20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780" w:dyaOrig="279" w14:anchorId="17962226">
          <v:shape id="_x0000_i1128" type="#_x0000_t75" style="width:39.25pt;height:13.9pt" o:ole="">
            <v:imagedata r:id="rId203" o:title=""/>
          </v:shape>
          <o:OLEObject Type="Embed" ProgID="Equation.DSMT4" ShapeID="_x0000_i1128" DrawAspect="Content" ObjectID="_1802356109" r:id="rId204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780" w:dyaOrig="279" w14:anchorId="75A8D562">
          <v:shape id="_x0000_i1129" type="#_x0000_t75" style="width:39.25pt;height:13.9pt" o:ole="">
            <v:imagedata r:id="rId205" o:title=""/>
          </v:shape>
          <o:OLEObject Type="Embed" ProgID="Equation.DSMT4" ShapeID="_x0000_i1129" DrawAspect="Content" ObjectID="_1802356110" r:id="rId20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38BF5720" w14:textId="77777777" w:rsidR="00945F31" w:rsidRPr="008D2809" w:rsidRDefault="00313929" w:rsidP="008D2809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color w:val="0000FF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690EF8AD">
          <v:shape id="_x0000_i1130" type="#_x0000_t75" style="width:22.85pt;height:15.9pt" o:ole="">
            <v:imagedata r:id="rId207" o:title=""/>
          </v:shape>
          <o:OLEObject Type="Embed" ProgID="Equation.DSMT4" ShapeID="_x0000_i1130" DrawAspect="Content" ObjectID="_1802356111" r:id="rId208"/>
        </w:object>
      </w:r>
      <w:r w:rsidRPr="008D2809">
        <w:rPr>
          <w:rFonts w:ascii="Times New Roman" w:hAnsi="Times New Roman" w:cs="Times New Roman"/>
          <w:color w:val="000000"/>
        </w:rPr>
        <w:t xml:space="preserve">, cho hai véctơ </w:t>
      </w:r>
      <w:r w:rsidRPr="008D2809">
        <w:rPr>
          <w:rFonts w:ascii="Times New Roman" w:hAnsi="Times New Roman" w:cs="Times New Roman"/>
          <w:position w:val="-10"/>
        </w:rPr>
        <w:object w:dxaOrig="1080" w:dyaOrig="320" w14:anchorId="7E66EA39">
          <v:shape id="_x0000_i1131" type="#_x0000_t75" style="width:54.1pt;height:15.9pt" o:ole="">
            <v:imagedata r:id="rId209" o:title=""/>
          </v:shape>
          <o:OLEObject Type="Embed" ProgID="Equation.DSMT4" ShapeID="_x0000_i1131" DrawAspect="Content" ObjectID="_1802356112" r:id="rId210"/>
        </w:object>
      </w:r>
      <w:r w:rsidRPr="008D2809">
        <w:rPr>
          <w:rFonts w:ascii="Times New Roman" w:hAnsi="Times New Roman" w:cs="Times New Roman"/>
          <w:color w:val="000000"/>
        </w:rPr>
        <w:t xml:space="preserve"> và </w:t>
      </w:r>
      <w:r w:rsidRPr="008D2809">
        <w:rPr>
          <w:rFonts w:ascii="Times New Roman" w:hAnsi="Times New Roman" w:cs="Times New Roman"/>
          <w:position w:val="-10"/>
        </w:rPr>
        <w:object w:dxaOrig="1080" w:dyaOrig="320" w14:anchorId="4D3483B1">
          <v:shape id="_x0000_i1132" type="#_x0000_t75" style="width:54.1pt;height:15.9pt" o:ole="">
            <v:imagedata r:id="rId211" o:title=""/>
          </v:shape>
          <o:OLEObject Type="Embed" ProgID="Equation.DSMT4" ShapeID="_x0000_i1132" DrawAspect="Content" ObjectID="_1802356113" r:id="rId212"/>
        </w:object>
      </w:r>
      <w:r w:rsidRPr="008D2809">
        <w:rPr>
          <w:rFonts w:ascii="Times New Roman" w:hAnsi="Times New Roman" w:cs="Times New Roman"/>
          <w:color w:val="000000"/>
        </w:rPr>
        <w:t xml:space="preserve">. Tính tích vô hướng </w:t>
      </w:r>
      <w:r w:rsidRPr="008D2809">
        <w:rPr>
          <w:rFonts w:ascii="Times New Roman" w:hAnsi="Times New Roman" w:cs="Times New Roman"/>
          <w:position w:val="-6"/>
        </w:rPr>
        <w:object w:dxaOrig="420" w:dyaOrig="279" w14:anchorId="72AD0838">
          <v:shape id="_x0000_i1133" type="#_x0000_t75" style="width:20.85pt;height:13.9pt" o:ole="">
            <v:imagedata r:id="rId213" o:title=""/>
          </v:shape>
          <o:OLEObject Type="Embed" ProgID="Equation.DSMT4" ShapeID="_x0000_i1133" DrawAspect="Content" ObjectID="_1802356114" r:id="rId214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43A6791C" w14:textId="7CAB7D13" w:rsidR="00313929" w:rsidRPr="008D2809" w:rsidRDefault="00945F31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  <w:color w:val="0000FF"/>
        </w:rPr>
        <w:t>A.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040" w:dyaOrig="279" w14:anchorId="73215443">
          <v:shape id="_x0000_i1134" type="#_x0000_t75" style="width:52.15pt;height:13.9pt" o:ole="">
            <v:imagedata r:id="rId215" o:title=""/>
          </v:shape>
          <o:OLEObject Type="Embed" ProgID="Equation.DSMT4" ShapeID="_x0000_i1134" DrawAspect="Content" ObjectID="_1802356115" r:id="rId216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B.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040" w:dyaOrig="279" w14:anchorId="60AA7B5C">
          <v:shape id="_x0000_i1135" type="#_x0000_t75" style="width:52.15pt;height:13.9pt" o:ole="">
            <v:imagedata r:id="rId217" o:title=""/>
          </v:shape>
          <o:OLEObject Type="Embed" ProgID="Equation.DSMT4" ShapeID="_x0000_i1135" DrawAspect="Content" ObjectID="_1802356116" r:id="rId218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C.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1040" w:dyaOrig="279" w14:anchorId="074B5D5B">
          <v:shape id="_x0000_i1136" type="#_x0000_t75" style="width:52.15pt;height:13.9pt" o:ole="">
            <v:imagedata r:id="rId219" o:title=""/>
          </v:shape>
          <o:OLEObject Type="Embed" ProgID="Equation.DSMT4" ShapeID="_x0000_i1136" DrawAspect="Content" ObjectID="_1802356117" r:id="rId220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  <w:r w:rsidRPr="008D2809">
        <w:rPr>
          <w:rFonts w:ascii="Times New Roman" w:hAnsi="Times New Roman" w:cs="Times New Roman"/>
          <w:color w:val="000000"/>
        </w:rPr>
        <w:t xml:space="preserve"> </w:t>
      </w:r>
      <w:r w:rsidRPr="008D2809">
        <w:rPr>
          <w:rFonts w:ascii="Times New Roman" w:hAnsi="Times New Roman" w:cs="Times New Roman"/>
          <w:color w:val="000000"/>
        </w:rPr>
        <w:tab/>
      </w:r>
      <w:r w:rsidRPr="008D2809">
        <w:rPr>
          <w:rFonts w:ascii="Times New Roman" w:hAnsi="Times New Roman" w:cs="Times New Roman"/>
          <w:b/>
          <w:color w:val="0000FF"/>
        </w:rPr>
        <w:t>D.</w:t>
      </w:r>
      <w:r w:rsidR="00313929" w:rsidRPr="008D2809">
        <w:rPr>
          <w:rFonts w:ascii="Times New Roman" w:hAnsi="Times New Roman" w:cs="Times New Roman"/>
          <w:color w:val="000000"/>
        </w:rPr>
        <w:t xml:space="preserve"> </w:t>
      </w:r>
      <w:r w:rsidR="00313929" w:rsidRPr="008D2809">
        <w:rPr>
          <w:rFonts w:ascii="Times New Roman" w:hAnsi="Times New Roman" w:cs="Times New Roman"/>
          <w:color w:val="000000"/>
          <w:position w:val="-6"/>
        </w:rPr>
        <w:object w:dxaOrig="920" w:dyaOrig="279" w14:anchorId="714912DE">
          <v:shape id="_x0000_i1137" type="#_x0000_t75" style="width:46.2pt;height:13.9pt" o:ole="">
            <v:imagedata r:id="rId221" o:title=""/>
          </v:shape>
          <o:OLEObject Type="Embed" ProgID="Equation.DSMT4" ShapeID="_x0000_i1137" DrawAspect="Content" ObjectID="_1802356118" r:id="rId222"/>
        </w:object>
      </w:r>
      <w:r w:rsidR="00313929" w:rsidRPr="008D2809">
        <w:rPr>
          <w:rFonts w:ascii="Times New Roman" w:hAnsi="Times New Roman" w:cs="Times New Roman"/>
          <w:color w:val="000000"/>
        </w:rPr>
        <w:t>.</w:t>
      </w:r>
    </w:p>
    <w:p w14:paraId="4C8A555C" w14:textId="4E22FC6C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D2809">
        <w:rPr>
          <w:rFonts w:ascii="Times New Roman" w:hAnsi="Times New Roman" w:cs="Times New Roman"/>
          <w:b/>
          <w:color w:val="000000"/>
        </w:rPr>
        <w:t xml:space="preserve">PHẦN II. Câu trắc nghiệm đúng sai. 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8D2809">
        <w:rPr>
          <w:rFonts w:ascii="Times New Roman" w:hAnsi="Times New Roman" w:cs="Times New Roman"/>
          <w:b/>
          <w:i/>
          <w:iCs/>
          <w:color w:val="000000"/>
        </w:rPr>
        <w:t>2 điểm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)</w:t>
      </w:r>
    </w:p>
    <w:p w14:paraId="406A5FAE" w14:textId="34F24F8B" w:rsidR="00945F31" w:rsidRPr="008D2809" w:rsidRDefault="00313929" w:rsidP="008D2809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b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Một hộp có </w:t>
      </w:r>
      <w:r w:rsidRPr="008D2809">
        <w:rPr>
          <w:rFonts w:ascii="Times New Roman" w:hAnsi="Times New Roman" w:cs="Times New Roman"/>
          <w:position w:val="-4"/>
        </w:rPr>
        <w:object w:dxaOrig="320" w:dyaOrig="260" w14:anchorId="2C418CFF">
          <v:shape id="_x0000_i1138" type="#_x0000_t75" style="width:16.4pt;height:13.4pt" o:ole="">
            <v:imagedata r:id="rId223" o:title=""/>
          </v:shape>
          <o:OLEObject Type="Embed" ProgID="Equation.DSMT4" ShapeID="_x0000_i1138" DrawAspect="Content" ObjectID="_1802356119" r:id="rId224"/>
        </w:object>
      </w:r>
      <w:r w:rsidRPr="008D2809">
        <w:rPr>
          <w:rFonts w:ascii="Times New Roman" w:hAnsi="Times New Roman" w:cs="Times New Roman"/>
          <w:color w:val="000000"/>
        </w:rPr>
        <w:t xml:space="preserve"> viên bi màu trắng và </w:t>
      </w:r>
      <w:r w:rsidRPr="008D2809">
        <w:rPr>
          <w:rFonts w:ascii="Times New Roman" w:hAnsi="Times New Roman" w:cs="Times New Roman"/>
          <w:position w:val="-6"/>
        </w:rPr>
        <w:object w:dxaOrig="320" w:dyaOrig="279" w14:anchorId="69CACEE0">
          <v:shape id="_x0000_i1139" type="#_x0000_t75" style="width:16.4pt;height:14.4pt" o:ole="">
            <v:imagedata r:id="rId225" o:title=""/>
          </v:shape>
          <o:OLEObject Type="Embed" ProgID="Equation.DSMT4" ShapeID="_x0000_i1139" DrawAspect="Content" ObjectID="_1802356120" r:id="rId226"/>
        </w:object>
      </w:r>
      <w:r w:rsidRPr="008D2809">
        <w:rPr>
          <w:rFonts w:ascii="Times New Roman" w:hAnsi="Times New Roman" w:cs="Times New Roman"/>
          <w:color w:val="000000"/>
        </w:rPr>
        <w:t xml:space="preserve"> viên bi màu đỏ, các viên bi là khác nhau. Xét tính đúng sai của các khẳng định sau:</w:t>
      </w:r>
    </w:p>
    <w:p w14:paraId="3B30E98F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a)</w:t>
      </w:r>
      <w:r w:rsidRPr="008D2809">
        <w:rPr>
          <w:rFonts w:ascii="Times New Roman" w:hAnsi="Times New Roman" w:cs="Times New Roman"/>
        </w:rPr>
        <w:t xml:space="preserve"> Số cách chọn </w:t>
      </w:r>
      <w:r w:rsidRPr="008D2809">
        <w:rPr>
          <w:rFonts w:ascii="Times New Roman" w:hAnsi="Times New Roman" w:cs="Times New Roman"/>
          <w:position w:val="-6"/>
        </w:rPr>
        <w:object w:dxaOrig="180" w:dyaOrig="260" w14:anchorId="246F6914">
          <v:shape id="_x0000_i1140" type="#_x0000_t75" style="width:8.95pt;height:13.4pt" o:ole="">
            <v:imagedata r:id="rId227" o:title=""/>
          </v:shape>
          <o:OLEObject Type="Embed" ProgID="Equation.DSMT4" ShapeID="_x0000_i1140" DrawAspect="Content" ObjectID="_1802356121" r:id="rId228"/>
        </w:object>
      </w:r>
      <w:r w:rsidRPr="008D2809">
        <w:rPr>
          <w:rFonts w:ascii="Times New Roman" w:hAnsi="Times New Roman" w:cs="Times New Roman"/>
        </w:rPr>
        <w:t xml:space="preserve"> viên bi trong hộp có cả viên bi màu trắng và viên bi màu đỏ là </w:t>
      </w:r>
      <w:r w:rsidRPr="008D2809">
        <w:rPr>
          <w:rFonts w:ascii="Times New Roman" w:hAnsi="Times New Roman" w:cs="Times New Roman"/>
          <w:position w:val="-6"/>
        </w:rPr>
        <w:object w:dxaOrig="780" w:dyaOrig="279" w14:anchorId="611EE7D9">
          <v:shape id="_x0000_i1141" type="#_x0000_t75" style="width:39.25pt;height:14.4pt" o:ole="">
            <v:imagedata r:id="rId229" o:title=""/>
          </v:shape>
          <o:OLEObject Type="Embed" ProgID="Equation.DSMT4" ShapeID="_x0000_i1141" DrawAspect="Content" ObjectID="_1802356122" r:id="rId230"/>
        </w:object>
      </w:r>
      <w:r w:rsidRPr="008D2809">
        <w:rPr>
          <w:rFonts w:ascii="Times New Roman" w:hAnsi="Times New Roman" w:cs="Times New Roman"/>
        </w:rPr>
        <w:t>.</w:t>
      </w:r>
    </w:p>
    <w:p w14:paraId="78A35DEA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b)</w:t>
      </w:r>
      <w:r w:rsidRPr="008D2809">
        <w:rPr>
          <w:rFonts w:ascii="Times New Roman" w:hAnsi="Times New Roman" w:cs="Times New Roman"/>
        </w:rPr>
        <w:t xml:space="preserve"> Số cách chọn </w:t>
      </w:r>
      <w:r w:rsidRPr="008D2809">
        <w:rPr>
          <w:rFonts w:ascii="Times New Roman" w:hAnsi="Times New Roman" w:cs="Times New Roman"/>
          <w:position w:val="-6"/>
        </w:rPr>
        <w:object w:dxaOrig="200" w:dyaOrig="279" w14:anchorId="79B169E3">
          <v:shape id="_x0000_i1142" type="#_x0000_t75" style="width:10.45pt;height:14.4pt" o:ole="">
            <v:imagedata r:id="rId231" o:title=""/>
          </v:shape>
          <o:OLEObject Type="Embed" ProgID="Equation.DSMT4" ShapeID="_x0000_i1142" DrawAspect="Content" ObjectID="_1802356123" r:id="rId232"/>
        </w:object>
      </w:r>
      <w:r w:rsidRPr="008D2809">
        <w:rPr>
          <w:rFonts w:ascii="Times New Roman" w:hAnsi="Times New Roman" w:cs="Times New Roman"/>
        </w:rPr>
        <w:t xml:space="preserve"> viên bi trong hộp có ít nhất </w:t>
      </w:r>
      <w:r w:rsidRPr="008D2809">
        <w:rPr>
          <w:rFonts w:ascii="Times New Roman" w:hAnsi="Times New Roman" w:cs="Times New Roman"/>
          <w:position w:val="-4"/>
        </w:rPr>
        <w:object w:dxaOrig="160" w:dyaOrig="260" w14:anchorId="2638258C">
          <v:shape id="_x0000_i1143" type="#_x0000_t75" style="width:7.95pt;height:13.4pt" o:ole="">
            <v:imagedata r:id="rId233" o:title=""/>
          </v:shape>
          <o:OLEObject Type="Embed" ProgID="Equation.DSMT4" ShapeID="_x0000_i1143" DrawAspect="Content" ObjectID="_1802356124" r:id="rId234"/>
        </w:object>
      </w:r>
      <w:r w:rsidRPr="008D2809">
        <w:rPr>
          <w:rFonts w:ascii="Times New Roman" w:hAnsi="Times New Roman" w:cs="Times New Roman"/>
        </w:rPr>
        <w:t xml:space="preserve"> viên bi màu đỏ là: </w:t>
      </w:r>
      <w:r w:rsidRPr="008D2809">
        <w:rPr>
          <w:rFonts w:ascii="Times New Roman" w:hAnsi="Times New Roman" w:cs="Times New Roman"/>
          <w:position w:val="-6"/>
        </w:rPr>
        <w:object w:dxaOrig="1160" w:dyaOrig="279" w14:anchorId="53053DE8">
          <v:shape id="_x0000_i1144" type="#_x0000_t75" style="width:57.6pt;height:14.4pt" o:ole="">
            <v:imagedata r:id="rId235" o:title=""/>
          </v:shape>
          <o:OLEObject Type="Embed" ProgID="Equation.DSMT4" ShapeID="_x0000_i1144" DrawAspect="Content" ObjectID="_1802356125" r:id="rId236"/>
        </w:object>
      </w:r>
      <w:r w:rsidRPr="008D2809">
        <w:rPr>
          <w:rFonts w:ascii="Times New Roman" w:hAnsi="Times New Roman" w:cs="Times New Roman"/>
        </w:rPr>
        <w:t>.</w:t>
      </w:r>
    </w:p>
    <w:p w14:paraId="550F5A96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c)</w:t>
      </w:r>
      <w:r w:rsidRPr="008D2809">
        <w:rPr>
          <w:rFonts w:ascii="Times New Roman" w:hAnsi="Times New Roman" w:cs="Times New Roman"/>
        </w:rPr>
        <w:t xml:space="preserve"> Số cách chọn </w:t>
      </w:r>
      <w:r w:rsidRPr="008D2809">
        <w:rPr>
          <w:rFonts w:ascii="Times New Roman" w:hAnsi="Times New Roman" w:cs="Times New Roman"/>
          <w:position w:val="-6"/>
        </w:rPr>
        <w:object w:dxaOrig="180" w:dyaOrig="279" w14:anchorId="0B24C327">
          <v:shape id="_x0000_i1145" type="#_x0000_t75" style="width:8.95pt;height:14.4pt" o:ole="">
            <v:imagedata r:id="rId237" o:title=""/>
          </v:shape>
          <o:OLEObject Type="Embed" ProgID="Equation.DSMT4" ShapeID="_x0000_i1145" DrawAspect="Content" ObjectID="_1802356126" r:id="rId238"/>
        </w:object>
      </w:r>
      <w:r w:rsidRPr="008D2809">
        <w:rPr>
          <w:rFonts w:ascii="Times New Roman" w:hAnsi="Times New Roman" w:cs="Times New Roman"/>
        </w:rPr>
        <w:t xml:space="preserve"> viên bi trong hộp có ít nhất </w:t>
      </w:r>
      <w:r w:rsidRPr="008D2809">
        <w:rPr>
          <w:rFonts w:ascii="Times New Roman" w:hAnsi="Times New Roman" w:cs="Times New Roman"/>
          <w:position w:val="-4"/>
        </w:rPr>
        <w:object w:dxaOrig="160" w:dyaOrig="260" w14:anchorId="1C5F68CA">
          <v:shape id="_x0000_i1146" type="#_x0000_t75" style="width:7.95pt;height:13.4pt" o:ole="">
            <v:imagedata r:id="rId233" o:title=""/>
          </v:shape>
          <o:OLEObject Type="Embed" ProgID="Equation.DSMT4" ShapeID="_x0000_i1146" DrawAspect="Content" ObjectID="_1802356127" r:id="rId239"/>
        </w:object>
      </w:r>
      <w:r w:rsidRPr="008D2809">
        <w:rPr>
          <w:rFonts w:ascii="Times New Roman" w:hAnsi="Times New Roman" w:cs="Times New Roman"/>
        </w:rPr>
        <w:t xml:space="preserve"> viên bi màu trắng là: </w:t>
      </w:r>
      <w:r w:rsidRPr="008D2809">
        <w:rPr>
          <w:rFonts w:ascii="Times New Roman" w:hAnsi="Times New Roman" w:cs="Times New Roman"/>
          <w:position w:val="-6"/>
        </w:rPr>
        <w:object w:dxaOrig="780" w:dyaOrig="279" w14:anchorId="1343DB03">
          <v:shape id="_x0000_i1147" type="#_x0000_t75" style="width:39.25pt;height:14.4pt" o:ole="">
            <v:imagedata r:id="rId240" o:title=""/>
          </v:shape>
          <o:OLEObject Type="Embed" ProgID="Equation.DSMT4" ShapeID="_x0000_i1147" DrawAspect="Content" ObjectID="_1802356128" r:id="rId241"/>
        </w:object>
      </w:r>
      <w:r w:rsidRPr="008D2809">
        <w:rPr>
          <w:rFonts w:ascii="Times New Roman" w:hAnsi="Times New Roman" w:cs="Times New Roman"/>
        </w:rPr>
        <w:t>.</w:t>
      </w:r>
    </w:p>
    <w:p w14:paraId="0D893E5B" w14:textId="2E56DAA9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</w:rPr>
        <w:t>d)</w:t>
      </w:r>
      <w:r w:rsidRPr="008D2809">
        <w:rPr>
          <w:rFonts w:ascii="Times New Roman" w:hAnsi="Times New Roman" w:cs="Times New Roman"/>
        </w:rPr>
        <w:t xml:space="preserve"> Số cách chọn 6 viên </w:t>
      </w:r>
      <w:r w:rsidRPr="008D2809">
        <w:rPr>
          <w:rFonts w:ascii="Times New Roman" w:hAnsi="Times New Roman" w:cs="Times New Roman"/>
          <w:color w:val="000000"/>
        </w:rPr>
        <w:t xml:space="preserve">bi trong hộp trong đó có đúng 4 viên bi màu trắng là </w:t>
      </w:r>
      <w:r w:rsidRPr="008D2809">
        <w:rPr>
          <w:rFonts w:ascii="Times New Roman" w:hAnsi="Times New Roman" w:cs="Times New Roman"/>
          <w:color w:val="000000"/>
          <w:position w:val="-6"/>
        </w:rPr>
        <w:object w:dxaOrig="540" w:dyaOrig="279" w14:anchorId="2D35BC76">
          <v:shape id="_x0000_i1148" type="#_x0000_t75" style="width:26.8pt;height:14.4pt" o:ole="">
            <v:imagedata r:id="rId242" o:title=""/>
          </v:shape>
          <o:OLEObject Type="Embed" ProgID="Equation.DSMT4" ShapeID="_x0000_i1148" DrawAspect="Content" ObjectID="_1802356129" r:id="rId243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3EB14086" w14:textId="25F6B938" w:rsidR="00945F31" w:rsidRPr="008D2809" w:rsidRDefault="00313929" w:rsidP="008D2809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b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</w:t>
      </w:r>
      <w:r w:rsidRPr="008D2809">
        <w:rPr>
          <w:rFonts w:ascii="Times New Roman" w:hAnsi="Times New Roman" w:cs="Times New Roman"/>
          <w:position w:val="-10"/>
        </w:rPr>
        <w:object w:dxaOrig="639" w:dyaOrig="320" w14:anchorId="7DF63A81">
          <v:shape id="_x0000_i1149" type="#_x0000_t75" style="width:31.8pt;height:16.4pt" o:ole="">
            <v:imagedata r:id="rId244" o:title=""/>
          </v:shape>
          <o:OLEObject Type="Embed" ProgID="Equation.DSMT4" ShapeID="_x0000_i1149" DrawAspect="Content" ObjectID="_1802356130" r:id="rId245"/>
        </w:object>
      </w:r>
      <w:r w:rsidRPr="008D2809">
        <w:rPr>
          <w:rFonts w:ascii="Times New Roman" w:hAnsi="Times New Roman" w:cs="Times New Roman"/>
          <w:color w:val="000000"/>
        </w:rPr>
        <w:t xml:space="preserve">, cho đường thẳng </w:t>
      </w:r>
      <w:r w:rsidRPr="008D2809">
        <w:rPr>
          <w:rFonts w:ascii="Times New Roman" w:hAnsi="Times New Roman" w:cs="Times New Roman"/>
          <w:position w:val="-30"/>
        </w:rPr>
        <w:object w:dxaOrig="1600" w:dyaOrig="720" w14:anchorId="6A2F56BB">
          <v:shape id="_x0000_i1150" type="#_x0000_t75" style="width:79.95pt;height:36.25pt" o:ole="">
            <v:imagedata r:id="rId246" o:title=""/>
          </v:shape>
          <o:OLEObject Type="Embed" ProgID="Equation.DSMT4" ShapeID="_x0000_i1150" DrawAspect="Content" ObjectID="_1802356131" r:id="rId247"/>
        </w:object>
      </w:r>
      <w:r w:rsidRPr="008D2809">
        <w:rPr>
          <w:rFonts w:ascii="Times New Roman" w:hAnsi="Times New Roman" w:cs="Times New Roman"/>
          <w:color w:val="000000"/>
        </w:rPr>
        <w:t>. Xét tính đúng-sai của các khẳng định sau:</w:t>
      </w:r>
    </w:p>
    <w:p w14:paraId="2F800E5C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a)</w:t>
      </w:r>
      <w:r w:rsidRPr="008D2809">
        <w:rPr>
          <w:rFonts w:ascii="Times New Roman" w:hAnsi="Times New Roman" w:cs="Times New Roman"/>
        </w:rPr>
        <w:t xml:space="preserve"> </w:t>
      </w:r>
      <w:r w:rsidRPr="008D2809">
        <w:rPr>
          <w:rFonts w:ascii="Times New Roman" w:hAnsi="Times New Roman" w:cs="Times New Roman"/>
          <w:position w:val="-12"/>
        </w:rPr>
        <w:object w:dxaOrig="260" w:dyaOrig="360" w14:anchorId="351F251E">
          <v:shape id="_x0000_i1151" type="#_x0000_t75" style="width:13.4pt;height:18.35pt" o:ole="">
            <v:imagedata r:id="rId248" o:title=""/>
          </v:shape>
          <o:OLEObject Type="Embed" ProgID="Equation.DSMT4" ShapeID="_x0000_i1151" DrawAspect="Content" ObjectID="_1802356132" r:id="rId249"/>
        </w:object>
      </w:r>
      <w:r w:rsidRPr="008D2809">
        <w:rPr>
          <w:rFonts w:ascii="Times New Roman" w:hAnsi="Times New Roman" w:cs="Times New Roman"/>
        </w:rPr>
        <w:t xml:space="preserve"> có một véctơ chỉ phương là </w:t>
      </w:r>
      <w:r w:rsidRPr="008D2809">
        <w:rPr>
          <w:rFonts w:ascii="Times New Roman" w:hAnsi="Times New Roman" w:cs="Times New Roman"/>
          <w:position w:val="-10"/>
        </w:rPr>
        <w:object w:dxaOrig="1080" w:dyaOrig="320" w14:anchorId="06DFB9EE">
          <v:shape id="_x0000_i1152" type="#_x0000_t75" style="width:54.1pt;height:16.4pt" o:ole="">
            <v:imagedata r:id="rId250" o:title=""/>
          </v:shape>
          <o:OLEObject Type="Embed" ProgID="Equation.DSMT4" ShapeID="_x0000_i1152" DrawAspect="Content" ObjectID="_1802356133" r:id="rId251"/>
        </w:object>
      </w:r>
      <w:r w:rsidRPr="008D2809">
        <w:rPr>
          <w:rFonts w:ascii="Times New Roman" w:hAnsi="Times New Roman" w:cs="Times New Roman"/>
        </w:rPr>
        <w:t>.</w:t>
      </w:r>
    </w:p>
    <w:p w14:paraId="2DD4882A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b)</w:t>
      </w:r>
      <w:r w:rsidRPr="008D2809">
        <w:rPr>
          <w:rFonts w:ascii="Times New Roman" w:hAnsi="Times New Roman" w:cs="Times New Roman"/>
        </w:rPr>
        <w:t xml:space="preserve"> </w:t>
      </w:r>
      <w:r w:rsidRPr="008D2809">
        <w:rPr>
          <w:rFonts w:ascii="Times New Roman" w:hAnsi="Times New Roman" w:cs="Times New Roman"/>
          <w:position w:val="-12"/>
        </w:rPr>
        <w:object w:dxaOrig="260" w:dyaOrig="360" w14:anchorId="4FECA49E">
          <v:shape id="_x0000_i1153" type="#_x0000_t75" style="width:13.4pt;height:18.35pt" o:ole="">
            <v:imagedata r:id="rId252" o:title=""/>
          </v:shape>
          <o:OLEObject Type="Embed" ProgID="Equation.DSMT4" ShapeID="_x0000_i1153" DrawAspect="Content" ObjectID="_1802356134" r:id="rId253"/>
        </w:object>
      </w:r>
      <w:r w:rsidRPr="008D2809">
        <w:rPr>
          <w:rFonts w:ascii="Times New Roman" w:hAnsi="Times New Roman" w:cs="Times New Roman"/>
        </w:rPr>
        <w:t xml:space="preserve"> có một véctơ pháp tuyến là </w:t>
      </w:r>
      <w:r w:rsidRPr="008D2809">
        <w:rPr>
          <w:rFonts w:ascii="Times New Roman" w:hAnsi="Times New Roman" w:cs="Times New Roman"/>
          <w:position w:val="-10"/>
        </w:rPr>
        <w:object w:dxaOrig="1080" w:dyaOrig="320" w14:anchorId="44743457">
          <v:shape id="_x0000_i1154" type="#_x0000_t75" style="width:54.1pt;height:16.4pt" o:ole="">
            <v:imagedata r:id="rId254" o:title=""/>
          </v:shape>
          <o:OLEObject Type="Embed" ProgID="Equation.DSMT4" ShapeID="_x0000_i1154" DrawAspect="Content" ObjectID="_1802356135" r:id="rId255"/>
        </w:object>
      </w:r>
      <w:r w:rsidRPr="008D2809">
        <w:rPr>
          <w:rFonts w:ascii="Times New Roman" w:hAnsi="Times New Roman" w:cs="Times New Roman"/>
        </w:rPr>
        <w:t>.</w:t>
      </w:r>
    </w:p>
    <w:p w14:paraId="20491D9E" w14:textId="77777777" w:rsidR="00945F31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</w:rPr>
      </w:pPr>
      <w:r w:rsidRPr="008D2809">
        <w:rPr>
          <w:rFonts w:ascii="Times New Roman" w:hAnsi="Times New Roman" w:cs="Times New Roman"/>
          <w:b/>
        </w:rPr>
        <w:t>c)</w:t>
      </w:r>
      <w:r w:rsidRPr="008D2809">
        <w:rPr>
          <w:rFonts w:ascii="Times New Roman" w:hAnsi="Times New Roman" w:cs="Times New Roman"/>
        </w:rPr>
        <w:t xml:space="preserve"> PTTQ của đường thẳng:</w:t>
      </w:r>
      <w:r w:rsidR="00945F31" w:rsidRPr="008D2809">
        <w:rPr>
          <w:rFonts w:ascii="Times New Roman" w:hAnsi="Times New Roman" w:cs="Times New Roman"/>
        </w:rPr>
        <w:t xml:space="preserve"> </w:t>
      </w:r>
      <w:r w:rsidRPr="008D2809">
        <w:rPr>
          <w:rFonts w:ascii="Times New Roman" w:hAnsi="Times New Roman" w:cs="Times New Roman"/>
          <w:position w:val="-12"/>
        </w:rPr>
        <w:object w:dxaOrig="1960" w:dyaOrig="380" w14:anchorId="3908B982">
          <v:shape id="_x0000_i1155" type="#_x0000_t75" style="width:97.8pt;height:19.35pt" o:ole="">
            <v:imagedata r:id="rId256" o:title=""/>
          </v:shape>
          <o:OLEObject Type="Embed" ProgID="Equation.DSMT4" ShapeID="_x0000_i1155" DrawAspect="Content" ObjectID="_1802356136" r:id="rId257"/>
        </w:object>
      </w:r>
      <w:r w:rsidRPr="008D2809">
        <w:rPr>
          <w:rFonts w:ascii="Times New Roman" w:hAnsi="Times New Roman" w:cs="Times New Roman"/>
        </w:rPr>
        <w:t>.</w:t>
      </w:r>
    </w:p>
    <w:p w14:paraId="44ED28BC" w14:textId="4D786F0D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b/>
        </w:rPr>
        <w:t>d)</w:t>
      </w:r>
      <w:r w:rsidRPr="008D2809">
        <w:rPr>
          <w:rFonts w:ascii="Times New Roman" w:hAnsi="Times New Roman" w:cs="Times New Roman"/>
        </w:rPr>
        <w:t xml:space="preserve"> Điểm </w:t>
      </w:r>
      <w:r w:rsidRPr="008D2809">
        <w:rPr>
          <w:rFonts w:ascii="Times New Roman" w:hAnsi="Times New Roman" w:cs="Times New Roman"/>
          <w:position w:val="-10"/>
        </w:rPr>
        <w:object w:dxaOrig="1120" w:dyaOrig="320" w14:anchorId="1EC18A25">
          <v:shape id="_x0000_i1156" type="#_x0000_t75" style="width:55.6pt;height:16.4pt" o:ole="">
            <v:imagedata r:id="rId258" o:title=""/>
          </v:shape>
          <o:OLEObject Type="Embed" ProgID="Equation.DSMT4" ShapeID="_x0000_i1156" DrawAspect="Content" ObjectID="_1802356137" r:id="rId259"/>
        </w:object>
      </w:r>
      <w:r w:rsidRPr="008D2809">
        <w:rPr>
          <w:rFonts w:ascii="Times New Roman" w:hAnsi="Times New Roman" w:cs="Times New Roman"/>
        </w:rPr>
        <w:t xml:space="preserve"> thuộc đường thẳng </w:t>
      </w:r>
      <w:r w:rsidRPr="008D2809">
        <w:rPr>
          <w:rFonts w:ascii="Times New Roman" w:hAnsi="Times New Roman" w:cs="Times New Roman"/>
          <w:color w:val="000000"/>
          <w:position w:val="-12"/>
        </w:rPr>
        <w:object w:dxaOrig="260" w:dyaOrig="360" w14:anchorId="01DD5FB9">
          <v:shape id="_x0000_i1157" type="#_x0000_t75" style="width:13.4pt;height:18.35pt" o:ole="">
            <v:imagedata r:id="rId260" o:title=""/>
          </v:shape>
          <o:OLEObject Type="Embed" ProgID="Equation.DSMT4" ShapeID="_x0000_i1157" DrawAspect="Content" ObjectID="_1802356138" r:id="rId261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66501318" w14:textId="323092E4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D2809">
        <w:rPr>
          <w:rFonts w:ascii="Times New Roman" w:hAnsi="Times New Roman" w:cs="Times New Roman"/>
          <w:b/>
          <w:color w:val="000000"/>
        </w:rPr>
        <w:t xml:space="preserve">PHẦN III. Câu trắc nghiệm trả lời ngắn. 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8D2809">
        <w:rPr>
          <w:rFonts w:ascii="Times New Roman" w:hAnsi="Times New Roman" w:cs="Times New Roman"/>
          <w:b/>
          <w:i/>
          <w:iCs/>
          <w:color w:val="000000"/>
        </w:rPr>
        <w:t>2 điểm</w:t>
      </w:r>
      <w:r w:rsidR="00945F31" w:rsidRPr="008D2809">
        <w:rPr>
          <w:rFonts w:ascii="Times New Roman" w:hAnsi="Times New Roman" w:cs="Times New Roman"/>
          <w:b/>
          <w:i/>
          <w:iCs/>
          <w:color w:val="000000"/>
        </w:rPr>
        <w:t>)</w:t>
      </w:r>
    </w:p>
    <w:p w14:paraId="28F97775" w14:textId="1C8D6082" w:rsidR="00313929" w:rsidRPr="008D2809" w:rsidRDefault="00313929" w:rsidP="008D2809">
      <w:pPr>
        <w:pStyle w:val="ListParagraph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Có </w:t>
      </w:r>
      <w:r w:rsidRPr="008D2809">
        <w:rPr>
          <w:rFonts w:ascii="Times New Roman" w:hAnsi="Times New Roman" w:cs="Times New Roman"/>
          <w:position w:val="-6"/>
        </w:rPr>
        <w:object w:dxaOrig="180" w:dyaOrig="279" w14:anchorId="55352068">
          <v:shape id="_x0000_i1158" type="#_x0000_t75" style="width:8.95pt;height:14.4pt" o:ole="">
            <v:imagedata r:id="rId262" o:title=""/>
          </v:shape>
          <o:OLEObject Type="Embed" ProgID="Equation.DSMT4" ShapeID="_x0000_i1158" DrawAspect="Content" ObjectID="_1802356139" r:id="rId263"/>
        </w:object>
      </w:r>
      <w:r w:rsidRPr="008D2809">
        <w:rPr>
          <w:rFonts w:ascii="Times New Roman" w:hAnsi="Times New Roman" w:cs="Times New Roman"/>
          <w:color w:val="000000"/>
        </w:rPr>
        <w:t xml:space="preserve"> bạn nam và </w:t>
      </w:r>
      <w:r w:rsidRPr="008D2809">
        <w:rPr>
          <w:rFonts w:ascii="Times New Roman" w:hAnsi="Times New Roman" w:cs="Times New Roman"/>
          <w:position w:val="-6"/>
        </w:rPr>
        <w:object w:dxaOrig="180" w:dyaOrig="279" w14:anchorId="72290859">
          <v:shape id="_x0000_i1159" type="#_x0000_t75" style="width:8.95pt;height:14.4pt" o:ole="">
            <v:imagedata r:id="rId264" o:title=""/>
          </v:shape>
          <o:OLEObject Type="Embed" ProgID="Equation.DSMT4" ShapeID="_x0000_i1159" DrawAspect="Content" ObjectID="_1802356140" r:id="rId265"/>
        </w:object>
      </w:r>
      <w:r w:rsidRPr="008D2809">
        <w:rPr>
          <w:rFonts w:ascii="Times New Roman" w:hAnsi="Times New Roman" w:cs="Times New Roman"/>
          <w:color w:val="000000"/>
        </w:rPr>
        <w:t xml:space="preserve"> bạn nữ trong đó có bạn nam tên Minh. Xếp các bạn thành một hàng dọc. Số cách xếp sao cho nam nữ xen kẽ là </w:t>
      </w:r>
      <w:r w:rsidRPr="008D2809">
        <w:rPr>
          <w:rFonts w:ascii="Times New Roman" w:hAnsi="Times New Roman" w:cs="Times New Roman"/>
          <w:position w:val="-6"/>
        </w:rPr>
        <w:object w:dxaOrig="260" w:dyaOrig="220" w14:anchorId="2B3244FB">
          <v:shape id="_x0000_i1160" type="#_x0000_t75" style="width:13.4pt;height:11.4pt" o:ole="">
            <v:imagedata r:id="rId266" o:title=""/>
          </v:shape>
          <o:OLEObject Type="Embed" ProgID="Equation.DSMT4" ShapeID="_x0000_i1160" DrawAspect="Content" ObjectID="_1802356141" r:id="rId267"/>
        </w:object>
      </w:r>
      <w:r w:rsidRPr="008D2809">
        <w:rPr>
          <w:rFonts w:ascii="Times New Roman" w:hAnsi="Times New Roman" w:cs="Times New Roman"/>
          <w:color w:val="000000"/>
        </w:rPr>
        <w:t xml:space="preserve">. Giá trị </w:t>
      </w:r>
      <w:r w:rsidRPr="008D2809">
        <w:rPr>
          <w:rFonts w:ascii="Times New Roman" w:hAnsi="Times New Roman" w:cs="Times New Roman"/>
          <w:position w:val="-6"/>
        </w:rPr>
        <w:object w:dxaOrig="260" w:dyaOrig="220" w14:anchorId="428D1465">
          <v:shape id="_x0000_i1161" type="#_x0000_t75" style="width:13.4pt;height:11.4pt" o:ole="">
            <v:imagedata r:id="rId268" o:title=""/>
          </v:shape>
          <o:OLEObject Type="Embed" ProgID="Equation.DSMT4" ShapeID="_x0000_i1161" DrawAspect="Content" ObjectID="_1802356142" r:id="rId269"/>
        </w:object>
      </w:r>
      <w:r w:rsidRPr="008D2809">
        <w:rPr>
          <w:rFonts w:ascii="Times New Roman" w:hAnsi="Times New Roman" w:cs="Times New Roman"/>
          <w:color w:val="000000"/>
        </w:rPr>
        <w:t>là ?</w:t>
      </w:r>
    </w:p>
    <w:p w14:paraId="159374D7" w14:textId="6CBA7DB4" w:rsidR="00313929" w:rsidRPr="008D2809" w:rsidRDefault="00313929" w:rsidP="008D2809">
      <w:pPr>
        <w:pStyle w:val="ListParagraph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Một hộp có </w:t>
      </w:r>
      <w:r w:rsidRPr="008D2809">
        <w:rPr>
          <w:rFonts w:ascii="Times New Roman" w:hAnsi="Times New Roman" w:cs="Times New Roman"/>
          <w:position w:val="-6"/>
        </w:rPr>
        <w:object w:dxaOrig="300" w:dyaOrig="279" w14:anchorId="011C038F">
          <v:shape id="_x0000_i1162" type="#_x0000_t75" style="width:14.9pt;height:14.4pt" o:ole="">
            <v:imagedata r:id="rId270" o:title=""/>
          </v:shape>
          <o:OLEObject Type="Embed" ProgID="Equation.DSMT4" ShapeID="_x0000_i1162" DrawAspect="Content" ObjectID="_1802356143" r:id="rId271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vàng, </w:t>
      </w:r>
      <w:r w:rsidRPr="008D2809">
        <w:rPr>
          <w:rFonts w:ascii="Times New Roman" w:hAnsi="Times New Roman" w:cs="Times New Roman"/>
          <w:position w:val="-6"/>
        </w:rPr>
        <w:object w:dxaOrig="279" w:dyaOrig="279" w14:anchorId="2AC140F8">
          <v:shape id="_x0000_i1163" type="#_x0000_t75" style="width:14.4pt;height:14.4pt" o:ole="">
            <v:imagedata r:id="rId272" o:title=""/>
          </v:shape>
          <o:OLEObject Type="Embed" ProgID="Equation.DSMT4" ShapeID="_x0000_i1163" DrawAspect="Content" ObjectID="_1802356144" r:id="rId273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trắng và </w:t>
      </w:r>
      <w:r w:rsidRPr="008D2809">
        <w:rPr>
          <w:rFonts w:ascii="Times New Roman" w:hAnsi="Times New Roman" w:cs="Times New Roman"/>
          <w:position w:val="-4"/>
        </w:rPr>
        <w:object w:dxaOrig="300" w:dyaOrig="260" w14:anchorId="52E63087">
          <v:shape id="_x0000_i1164" type="#_x0000_t75" style="width:14.9pt;height:13.4pt" o:ole="">
            <v:imagedata r:id="rId274" o:title=""/>
          </v:shape>
          <o:OLEObject Type="Embed" ProgID="Equation.DSMT4" ShapeID="_x0000_i1164" DrawAspect="Content" ObjectID="_1802356145" r:id="rId275"/>
        </w:object>
      </w:r>
      <w:r w:rsidRPr="008D2809">
        <w:rPr>
          <w:rFonts w:ascii="Times New Roman" w:hAnsi="Times New Roman" w:cs="Times New Roman"/>
          <w:color w:val="000000"/>
        </w:rPr>
        <w:t xml:space="preserve"> quả cầu tím. Có bao nhiêu cách lấy ra ba quả cầu khác màu.</w:t>
      </w:r>
      <w:r w:rsidR="00945F31" w:rsidRPr="008D2809">
        <w:rPr>
          <w:rFonts w:ascii="Times New Roman" w:hAnsi="Times New Roman" w:cs="Times New Roman"/>
          <w:color w:val="000000"/>
        </w:rPr>
        <w:t xml:space="preserve"> </w:t>
      </w:r>
    </w:p>
    <w:p w14:paraId="7C04A92F" w14:textId="446DF7E3" w:rsidR="00313929" w:rsidRPr="008D2809" w:rsidRDefault="00313929" w:rsidP="008D2809">
      <w:pPr>
        <w:pStyle w:val="ListParagraph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Tìm hệ số của </w:t>
      </w:r>
      <w:r w:rsidRPr="008D2809">
        <w:rPr>
          <w:rFonts w:ascii="Times New Roman" w:hAnsi="Times New Roman" w:cs="Times New Roman"/>
          <w:position w:val="-6"/>
        </w:rPr>
        <w:object w:dxaOrig="279" w:dyaOrig="320" w14:anchorId="37947108">
          <v:shape id="_x0000_i1165" type="#_x0000_t75" style="width:14.4pt;height:16.4pt" o:ole="">
            <v:imagedata r:id="rId276" o:title=""/>
          </v:shape>
          <o:OLEObject Type="Embed" ProgID="Equation.DSMT4" ShapeID="_x0000_i1165" DrawAspect="Content" ObjectID="_1802356146" r:id="rId277"/>
        </w:object>
      </w:r>
      <w:r w:rsidRPr="008D2809">
        <w:rPr>
          <w:rFonts w:ascii="Times New Roman" w:hAnsi="Times New Roman" w:cs="Times New Roman"/>
          <w:color w:val="000000"/>
        </w:rPr>
        <w:t xml:space="preserve"> trong khai triển biểu thức </w:t>
      </w:r>
      <w:r w:rsidRPr="008D2809">
        <w:rPr>
          <w:rFonts w:ascii="Times New Roman" w:hAnsi="Times New Roman" w:cs="Times New Roman"/>
          <w:position w:val="-14"/>
        </w:rPr>
        <w:object w:dxaOrig="800" w:dyaOrig="440" w14:anchorId="54C110E7">
          <v:shape id="_x0000_i1166" type="#_x0000_t75" style="width:40.2pt;height:22.35pt" o:ole="">
            <v:imagedata r:id="rId278" o:title=""/>
          </v:shape>
          <o:OLEObject Type="Embed" ProgID="Equation.DSMT4" ShapeID="_x0000_i1166" DrawAspect="Content" ObjectID="_1802356147" r:id="rId279"/>
        </w:object>
      </w:r>
      <w:r w:rsidRPr="008D2809">
        <w:rPr>
          <w:rFonts w:ascii="Times New Roman" w:hAnsi="Times New Roman" w:cs="Times New Roman"/>
          <w:color w:val="000000"/>
        </w:rPr>
        <w:t>.</w:t>
      </w:r>
    </w:p>
    <w:p w14:paraId="73063579" w14:textId="4701D6DB" w:rsidR="00313929" w:rsidRPr="008D2809" w:rsidRDefault="00313929" w:rsidP="008D2809">
      <w:pPr>
        <w:pStyle w:val="ListParagraph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8D2809">
        <w:rPr>
          <w:rFonts w:ascii="Times New Roman" w:hAnsi="Times New Roman" w:cs="Times New Roman"/>
          <w:color w:val="000000"/>
        </w:rPr>
        <w:t xml:space="preserve">Trong mặt phẳng tọa độ </w:t>
      </w:r>
      <w:r w:rsidRPr="008D2809">
        <w:rPr>
          <w:rFonts w:ascii="Times New Roman" w:hAnsi="Times New Roman" w:cs="Times New Roman"/>
          <w:position w:val="-10"/>
        </w:rPr>
        <w:object w:dxaOrig="460" w:dyaOrig="320" w14:anchorId="42B837DF">
          <v:shape id="_x0000_i1167" type="#_x0000_t75" style="width:23.35pt;height:16.4pt" o:ole="">
            <v:imagedata r:id="rId280" o:title=""/>
          </v:shape>
          <o:OLEObject Type="Embed" ProgID="Equation.DSMT4" ShapeID="_x0000_i1167" DrawAspect="Content" ObjectID="_1802356148" r:id="rId281"/>
        </w:object>
      </w:r>
      <w:r w:rsidRPr="008D2809">
        <w:rPr>
          <w:rFonts w:ascii="Times New Roman" w:hAnsi="Times New Roman" w:cs="Times New Roman"/>
          <w:color w:val="000000"/>
        </w:rPr>
        <w:t xml:space="preserve">, cho ba điểm </w:t>
      </w:r>
      <w:r w:rsidRPr="008D2809">
        <w:rPr>
          <w:rFonts w:ascii="Times New Roman" w:hAnsi="Times New Roman" w:cs="Times New Roman"/>
          <w:position w:val="-10"/>
        </w:rPr>
        <w:object w:dxaOrig="2640" w:dyaOrig="320" w14:anchorId="30443536">
          <v:shape id="_x0000_i1168" type="#_x0000_t75" style="width:132.1pt;height:16.4pt" o:ole="">
            <v:imagedata r:id="rId282" o:title=""/>
          </v:shape>
          <o:OLEObject Type="Embed" ProgID="Equation.DSMT4" ShapeID="_x0000_i1168" DrawAspect="Content" ObjectID="_1802356149" r:id="rId283"/>
        </w:object>
      </w:r>
      <w:r w:rsidRPr="008D2809">
        <w:rPr>
          <w:rFonts w:ascii="Times New Roman" w:hAnsi="Times New Roman" w:cs="Times New Roman"/>
          <w:color w:val="000000"/>
        </w:rPr>
        <w:t xml:space="preserve">. Điểm </w:t>
      </w:r>
      <w:r w:rsidRPr="008D2809">
        <w:rPr>
          <w:rFonts w:ascii="Times New Roman" w:hAnsi="Times New Roman" w:cs="Times New Roman"/>
          <w:position w:val="-10"/>
        </w:rPr>
        <w:object w:dxaOrig="740" w:dyaOrig="320" w14:anchorId="43BA323B">
          <v:shape id="_x0000_i1169" type="#_x0000_t75" style="width:37.25pt;height:16.4pt" o:ole="">
            <v:imagedata r:id="rId284" o:title=""/>
          </v:shape>
          <o:OLEObject Type="Embed" ProgID="Equation.DSMT4" ShapeID="_x0000_i1169" DrawAspect="Content" ObjectID="_1802356150" r:id="rId285"/>
        </w:object>
      </w:r>
      <w:r w:rsidRPr="008D2809">
        <w:rPr>
          <w:rFonts w:ascii="Times New Roman" w:hAnsi="Times New Roman" w:cs="Times New Roman"/>
          <w:color w:val="000000"/>
        </w:rPr>
        <w:t xml:space="preserve"> thuộc đoạn </w:t>
      </w:r>
      <w:r w:rsidRPr="008D2809">
        <w:rPr>
          <w:rFonts w:ascii="Times New Roman" w:hAnsi="Times New Roman" w:cs="Times New Roman"/>
          <w:position w:val="-4"/>
        </w:rPr>
        <w:object w:dxaOrig="420" w:dyaOrig="260" w14:anchorId="5925E490">
          <v:shape id="_x0000_i1170" type="#_x0000_t75" style="width:20.85pt;height:13.4pt" o:ole="">
            <v:imagedata r:id="rId286" o:title=""/>
          </v:shape>
          <o:OLEObject Type="Embed" ProgID="Equation.DSMT4" ShapeID="_x0000_i1170" DrawAspect="Content" ObjectID="_1802356151" r:id="rId287"/>
        </w:object>
      </w:r>
      <w:r w:rsidRPr="008D2809">
        <w:rPr>
          <w:rFonts w:ascii="Times New Roman" w:hAnsi="Times New Roman" w:cs="Times New Roman"/>
          <w:color w:val="000000"/>
        </w:rPr>
        <w:t xml:space="preserve"> thỏa mãn </w:t>
      </w:r>
      <w:r w:rsidRPr="008D2809">
        <w:rPr>
          <w:rFonts w:ascii="Times New Roman" w:hAnsi="Times New Roman" w:cs="Times New Roman"/>
          <w:position w:val="-6"/>
        </w:rPr>
        <w:object w:dxaOrig="1060" w:dyaOrig="279" w14:anchorId="1DBE4E11">
          <v:shape id="_x0000_i1171" type="#_x0000_t75" style="width:52.65pt;height:14.4pt" o:ole="">
            <v:imagedata r:id="rId288" o:title=""/>
          </v:shape>
          <o:OLEObject Type="Embed" ProgID="Equation.DSMT4" ShapeID="_x0000_i1171" DrawAspect="Content" ObjectID="_1802356152" r:id="rId289"/>
        </w:object>
      </w:r>
      <w:r w:rsidRPr="008D2809">
        <w:rPr>
          <w:rFonts w:ascii="Times New Roman" w:hAnsi="Times New Roman" w:cs="Times New Roman"/>
          <w:color w:val="000000"/>
        </w:rPr>
        <w:t xml:space="preserve">. Tính </w:t>
      </w:r>
      <w:r w:rsidRPr="008D2809">
        <w:rPr>
          <w:rFonts w:ascii="Times New Roman" w:hAnsi="Times New Roman" w:cs="Times New Roman"/>
          <w:position w:val="-6"/>
        </w:rPr>
        <w:object w:dxaOrig="540" w:dyaOrig="279" w14:anchorId="28C5AF47">
          <v:shape id="_x0000_i1172" type="#_x0000_t75" style="width:26.8pt;height:14.4pt" o:ole="">
            <v:imagedata r:id="rId290" o:title=""/>
          </v:shape>
          <o:OLEObject Type="Embed" ProgID="Equation.DSMT4" ShapeID="_x0000_i1172" DrawAspect="Content" ObjectID="_1802356153" r:id="rId291"/>
        </w:object>
      </w:r>
      <w:r w:rsidRPr="008D2809">
        <w:rPr>
          <w:rFonts w:ascii="Times New Roman" w:hAnsi="Times New Roman" w:cs="Times New Roman"/>
          <w:color w:val="000000"/>
        </w:rPr>
        <w:t xml:space="preserve"> (kết quả làm tròn đến hàng phần mười).</w:t>
      </w:r>
    </w:p>
    <w:p w14:paraId="685B4BA0" w14:textId="77777777" w:rsidR="00881B1B" w:rsidRPr="008D2809" w:rsidRDefault="00881B1B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B86AD2B" w14:textId="77777777" w:rsidR="00881B1B" w:rsidRPr="008D2809" w:rsidRDefault="00881B1B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8C42676" w14:textId="11711D88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D2809">
        <w:rPr>
          <w:rFonts w:ascii="Times New Roman" w:hAnsi="Times New Roman" w:cs="Times New Roman"/>
          <w:b/>
          <w:bCs/>
          <w:color w:val="000000"/>
        </w:rPr>
        <w:t>Phần IV</w:t>
      </w:r>
      <w:r w:rsidR="00945F31" w:rsidRPr="008D2809">
        <w:rPr>
          <w:rFonts w:ascii="Times New Roman" w:hAnsi="Times New Roman" w:cs="Times New Roman"/>
          <w:b/>
          <w:bCs/>
          <w:color w:val="000000"/>
        </w:rPr>
        <w:t>:</w:t>
      </w:r>
      <w:r w:rsidRPr="008D2809">
        <w:rPr>
          <w:rFonts w:ascii="Times New Roman" w:hAnsi="Times New Roman" w:cs="Times New Roman"/>
          <w:b/>
          <w:bCs/>
          <w:color w:val="000000"/>
        </w:rPr>
        <w:t xml:space="preserve"> Tự Luận.</w:t>
      </w:r>
      <w:r w:rsidR="00945F31" w:rsidRPr="008D280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45F31" w:rsidRPr="008D2809">
        <w:rPr>
          <w:rFonts w:ascii="Times New Roman" w:hAnsi="Times New Roman" w:cs="Times New Roman"/>
          <w:b/>
          <w:bCs/>
          <w:i/>
          <w:iCs/>
          <w:color w:val="000000"/>
        </w:rPr>
        <w:t>(</w:t>
      </w:r>
      <w:r w:rsidRPr="008D2809">
        <w:rPr>
          <w:rFonts w:ascii="Times New Roman" w:hAnsi="Times New Roman" w:cs="Times New Roman"/>
          <w:b/>
          <w:bCs/>
          <w:i/>
          <w:iCs/>
          <w:color w:val="000000"/>
        </w:rPr>
        <w:t>2 điểm</w:t>
      </w:r>
      <w:r w:rsidR="00945F31" w:rsidRPr="008D2809">
        <w:rPr>
          <w:rFonts w:ascii="Times New Roman" w:hAnsi="Times New Roman" w:cs="Times New Roman"/>
          <w:b/>
          <w:bCs/>
          <w:i/>
          <w:iCs/>
          <w:color w:val="000000"/>
        </w:rPr>
        <w:t>)</w:t>
      </w:r>
    </w:p>
    <w:p w14:paraId="4804653E" w14:textId="2B42E49B" w:rsidR="00313929" w:rsidRPr="008D2809" w:rsidRDefault="00CA4375" w:rsidP="008D2809">
      <w:pPr>
        <w:pStyle w:val="ListParagraph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</w:rPr>
      </w:pPr>
      <w:r w:rsidRPr="008D2809">
        <w:rPr>
          <w:rFonts w:ascii="Times New Roman" w:hAnsi="Times New Roman" w:cs="Times New Roman"/>
          <w:b/>
          <w:bCs/>
          <w:i/>
          <w:iCs/>
        </w:rPr>
        <w:t>(1 điểm ) .</w:t>
      </w:r>
      <w:r w:rsidR="00313929" w:rsidRPr="008D2809">
        <w:rPr>
          <w:rFonts w:ascii="Times New Roman" w:hAnsi="Times New Roman" w:cs="Times New Roman"/>
        </w:rPr>
        <w:t xml:space="preserve">Theo Google Maps, sân bay Nội Bài có vĩ độ là </w:t>
      </w:r>
      <w:r w:rsidR="00313929" w:rsidRPr="008D2809">
        <w:rPr>
          <w:rFonts w:ascii="Times New Roman" w:hAnsi="Times New Roman" w:cs="Times New Roman"/>
          <w:position w:val="-10"/>
        </w:rPr>
        <w:object w:dxaOrig="600" w:dyaOrig="360" w14:anchorId="0D53465C">
          <v:shape id="_x0000_i1173" type="#_x0000_t75" style="width:29.8pt;height:17.9pt" o:ole="">
            <v:imagedata r:id="rId292" o:title=""/>
          </v:shape>
          <o:OLEObject Type="Embed" ProgID="Equation.DSMT4" ShapeID="_x0000_i1173" DrawAspect="Content" ObjectID="_1802356154" r:id="rId293"/>
        </w:object>
      </w:r>
      <w:r w:rsidR="00313929" w:rsidRPr="008D2809">
        <w:rPr>
          <w:rFonts w:ascii="Times New Roman" w:hAnsi="Times New Roman" w:cs="Times New Roman"/>
        </w:rPr>
        <w:t xml:space="preserve"> Bắc, kinh độ </w:t>
      </w:r>
      <w:r w:rsidR="00313929" w:rsidRPr="008D2809">
        <w:rPr>
          <w:rFonts w:ascii="Times New Roman" w:hAnsi="Times New Roman" w:cs="Times New Roman"/>
          <w:position w:val="-10"/>
        </w:rPr>
        <w:object w:dxaOrig="700" w:dyaOrig="360" w14:anchorId="4EBEDE4F">
          <v:shape id="_x0000_i1174" type="#_x0000_t75" style="width:34.75pt;height:17.9pt" o:ole="">
            <v:imagedata r:id="rId294" o:title=""/>
          </v:shape>
          <o:OLEObject Type="Embed" ProgID="Equation.DSMT4" ShapeID="_x0000_i1174" DrawAspect="Content" ObjectID="_1802356155" r:id="rId295"/>
        </w:object>
      </w:r>
      <w:r w:rsidR="00313929" w:rsidRPr="008D2809">
        <w:rPr>
          <w:rFonts w:ascii="Times New Roman" w:hAnsi="Times New Roman" w:cs="Times New Roman"/>
        </w:rPr>
        <w:t xml:space="preserve">Đông, sân bay Đà Nẵng có vĩ độ là </w:t>
      </w:r>
      <w:r w:rsidR="00313929" w:rsidRPr="008D2809">
        <w:rPr>
          <w:rFonts w:ascii="Times New Roman" w:hAnsi="Times New Roman" w:cs="Times New Roman"/>
          <w:position w:val="-10"/>
        </w:rPr>
        <w:object w:dxaOrig="540" w:dyaOrig="360" w14:anchorId="0B6360F5">
          <v:shape id="_x0000_i1175" type="#_x0000_t75" style="width:26.8pt;height:17.9pt" o:ole="">
            <v:imagedata r:id="rId296" o:title=""/>
          </v:shape>
          <o:OLEObject Type="Embed" ProgID="Equation.DSMT4" ShapeID="_x0000_i1175" DrawAspect="Content" ObjectID="_1802356156" r:id="rId297"/>
        </w:object>
      </w:r>
      <w:r w:rsidR="00313929" w:rsidRPr="008D2809">
        <w:rPr>
          <w:rFonts w:ascii="Times New Roman" w:hAnsi="Times New Roman" w:cs="Times New Roman"/>
        </w:rPr>
        <w:t xml:space="preserve"> Bắc, kinh độ </w:t>
      </w:r>
      <w:r w:rsidR="00313929" w:rsidRPr="008D2809">
        <w:rPr>
          <w:rFonts w:ascii="Times New Roman" w:hAnsi="Times New Roman" w:cs="Times New Roman"/>
          <w:position w:val="-10"/>
        </w:rPr>
        <w:object w:dxaOrig="720" w:dyaOrig="360" w14:anchorId="7E8B4BD3">
          <v:shape id="_x0000_i1176" type="#_x0000_t75" style="width:36.25pt;height:17.9pt" o:ole="">
            <v:imagedata r:id="rId298" o:title=""/>
          </v:shape>
          <o:OLEObject Type="Embed" ProgID="Equation.DSMT4" ShapeID="_x0000_i1176" DrawAspect="Content" ObjectID="_1802356157" r:id="rId299"/>
        </w:object>
      </w:r>
      <w:r w:rsidR="00313929" w:rsidRPr="008D2809">
        <w:rPr>
          <w:rFonts w:ascii="Times New Roman" w:hAnsi="Times New Roman" w:cs="Times New Roman"/>
        </w:rPr>
        <w:t>Đông. Một máy bay, bay từ Nội Bài đến sân bay Đà Nẵng. Tại thời điểm</w:t>
      </w:r>
      <w:r w:rsidR="00945F31" w:rsidRPr="008D2809">
        <w:rPr>
          <w:rFonts w:ascii="Times New Roman" w:hAnsi="Times New Roman" w:cs="Times New Roman"/>
        </w:rPr>
        <w:t xml:space="preserve"> </w:t>
      </w:r>
      <w:r w:rsidR="00313929" w:rsidRPr="008D2809">
        <w:rPr>
          <w:rFonts w:ascii="Times New Roman" w:hAnsi="Times New Roman" w:cs="Times New Roman"/>
          <w:position w:val="-6"/>
        </w:rPr>
        <w:object w:dxaOrig="139" w:dyaOrig="240" w14:anchorId="40E8E007">
          <v:shape id="_x0000_i1177" type="#_x0000_t75" style="width:6.45pt;height:11.9pt" o:ole="">
            <v:imagedata r:id="rId300" o:title=""/>
          </v:shape>
          <o:OLEObject Type="Embed" ProgID="Equation.DSMT4" ShapeID="_x0000_i1177" DrawAspect="Content" ObjectID="_1802356158" r:id="rId301"/>
        </w:object>
      </w:r>
      <w:r w:rsidR="00313929" w:rsidRPr="008D2809">
        <w:rPr>
          <w:rFonts w:ascii="Times New Roman" w:hAnsi="Times New Roman" w:cs="Times New Roman"/>
        </w:rPr>
        <w:t xml:space="preserve"> giờ, tính từ lúc xuất phát, máy bay ở vị trí có vĩ độ </w:t>
      </w:r>
      <w:r w:rsidR="00313929" w:rsidRPr="008D2809">
        <w:rPr>
          <w:rFonts w:ascii="Times New Roman" w:hAnsi="Times New Roman" w:cs="Times New Roman"/>
          <w:position w:val="-6"/>
        </w:rPr>
        <w:object w:dxaOrig="300" w:dyaOrig="320" w14:anchorId="40E7487B">
          <v:shape id="_x0000_i1178" type="#_x0000_t75" style="width:14.9pt;height:15.4pt" o:ole="">
            <v:imagedata r:id="rId302" o:title=""/>
          </v:shape>
          <o:OLEObject Type="Embed" ProgID="Equation.DSMT4" ShapeID="_x0000_i1178" DrawAspect="Content" ObjectID="_1802356159" r:id="rId303"/>
        </w:object>
      </w:r>
      <w:r w:rsidR="00313929" w:rsidRPr="008D2809">
        <w:rPr>
          <w:rFonts w:ascii="Times New Roman" w:hAnsi="Times New Roman" w:cs="Times New Roman"/>
        </w:rPr>
        <w:t xml:space="preserve"> Bắc, kinh độ </w:t>
      </w:r>
      <w:r w:rsidR="00313929" w:rsidRPr="008D2809">
        <w:rPr>
          <w:rFonts w:ascii="Times New Roman" w:hAnsi="Times New Roman" w:cs="Times New Roman"/>
          <w:position w:val="-10"/>
        </w:rPr>
        <w:object w:dxaOrig="320" w:dyaOrig="360" w14:anchorId="03D46BA8">
          <v:shape id="_x0000_i1179" type="#_x0000_t75" style="width:15.4pt;height:17.9pt" o:ole="">
            <v:imagedata r:id="rId304" o:title=""/>
          </v:shape>
          <o:OLEObject Type="Embed" ProgID="Equation.DSMT4" ShapeID="_x0000_i1179" DrawAspect="Content" ObjectID="_1802356160" r:id="rId305"/>
        </w:object>
      </w:r>
      <w:r w:rsidR="00313929" w:rsidRPr="008D2809">
        <w:rPr>
          <w:rFonts w:ascii="Times New Roman" w:hAnsi="Times New Roman" w:cs="Times New Roman"/>
        </w:rPr>
        <w:t>Đông được tính theo công thức</w:t>
      </w:r>
    </w:p>
    <w:p w14:paraId="6BACD656" w14:textId="77777777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8D2809">
        <w:rPr>
          <w:rFonts w:ascii="Times New Roman" w:hAnsi="Times New Roman" w:cs="Times New Roman"/>
          <w:position w:val="-60"/>
        </w:rPr>
        <w:object w:dxaOrig="1660" w:dyaOrig="1320" w14:anchorId="0732BEC3">
          <v:shape id="_x0000_i1180" type="#_x0000_t75" style="width:83.4pt;height:66.05pt" o:ole="">
            <v:imagedata r:id="rId306" o:title=""/>
          </v:shape>
          <o:OLEObject Type="Embed" ProgID="Equation.DSMT4" ShapeID="_x0000_i1180" DrawAspect="Content" ObjectID="_1802356161" r:id="rId307"/>
        </w:object>
      </w:r>
    </w:p>
    <w:p w14:paraId="60A780C6" w14:textId="77777777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8D2809">
        <w:rPr>
          <w:rFonts w:ascii="Times New Roman" w:hAnsi="Times New Roman" w:cs="Times New Roman"/>
          <w:b/>
          <w:bCs/>
        </w:rPr>
        <w:t>a)</w:t>
      </w:r>
      <w:r w:rsidRPr="008D2809">
        <w:rPr>
          <w:rFonts w:ascii="Times New Roman" w:hAnsi="Times New Roman" w:cs="Times New Roman"/>
        </w:rPr>
        <w:t xml:space="preserve"> Hỏi chuyến từ Hà Nội đến Đà Nẵng mất mấy giờ?</w:t>
      </w:r>
    </w:p>
    <w:p w14:paraId="15041C8D" w14:textId="77777777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8D2809">
        <w:rPr>
          <w:rFonts w:ascii="Times New Roman" w:hAnsi="Times New Roman" w:cs="Times New Roman"/>
          <w:b/>
          <w:bCs/>
        </w:rPr>
        <w:t>b)</w:t>
      </w:r>
      <w:r w:rsidRPr="008D2809">
        <w:rPr>
          <w:rFonts w:ascii="Times New Roman" w:hAnsi="Times New Roman" w:cs="Times New Roman"/>
        </w:rPr>
        <w:t xml:space="preserve"> Tại thời điểm </w:t>
      </w:r>
      <w:r w:rsidRPr="008D2809">
        <w:rPr>
          <w:rFonts w:ascii="Times New Roman" w:hAnsi="Times New Roman" w:cs="Times New Roman"/>
          <w:position w:val="-4"/>
        </w:rPr>
        <w:object w:dxaOrig="139" w:dyaOrig="260" w14:anchorId="40CCF131">
          <v:shape id="_x0000_i1181" type="#_x0000_t75" style="width:6.45pt;height:13.4pt" o:ole="">
            <v:imagedata r:id="rId308" o:title=""/>
          </v:shape>
          <o:OLEObject Type="Embed" ProgID="Equation.DSMT4" ShapeID="_x0000_i1181" DrawAspect="Content" ObjectID="_1802356162" r:id="rId309"/>
        </w:object>
      </w:r>
      <w:r w:rsidRPr="008D2809">
        <w:rPr>
          <w:rFonts w:ascii="Times New Roman" w:hAnsi="Times New Roman" w:cs="Times New Roman"/>
        </w:rPr>
        <w:t xml:space="preserve"> giờ kể từ lúc cất cánh, máy bay đã bay qua vĩ tuyến </w:t>
      </w:r>
      <w:r w:rsidRPr="008D2809">
        <w:rPr>
          <w:rFonts w:ascii="Times New Roman" w:hAnsi="Times New Roman" w:cs="Times New Roman"/>
          <w:position w:val="-6"/>
        </w:rPr>
        <w:object w:dxaOrig="300" w:dyaOrig="279" w14:anchorId="114DC10A">
          <v:shape id="_x0000_i1182" type="#_x0000_t75" style="width:14.9pt;height:13.4pt" o:ole="">
            <v:imagedata r:id="rId310" o:title=""/>
          </v:shape>
          <o:OLEObject Type="Embed" ProgID="Equation.DSMT4" ShapeID="_x0000_i1182" DrawAspect="Content" ObjectID="_1802356163" r:id="rId311"/>
        </w:object>
      </w:r>
      <w:r w:rsidRPr="008D2809">
        <w:rPr>
          <w:rFonts w:ascii="Times New Roman" w:hAnsi="Times New Roman" w:cs="Times New Roman"/>
        </w:rPr>
        <w:t xml:space="preserve"> (</w:t>
      </w:r>
      <w:r w:rsidRPr="008D2809">
        <w:rPr>
          <w:rFonts w:ascii="Times New Roman" w:hAnsi="Times New Roman" w:cs="Times New Roman"/>
          <w:position w:val="-6"/>
        </w:rPr>
        <w:object w:dxaOrig="400" w:dyaOrig="320" w14:anchorId="6EF3671C">
          <v:shape id="_x0000_i1183" type="#_x0000_t75" style="width:20.35pt;height:15.4pt" o:ole="">
            <v:imagedata r:id="rId312" o:title=""/>
          </v:shape>
          <o:OLEObject Type="Embed" ProgID="Equation.DSMT4" ShapeID="_x0000_i1183" DrawAspect="Content" ObjectID="_1802356164" r:id="rId313"/>
        </w:object>
      </w:r>
      <w:r w:rsidRPr="008D2809">
        <w:rPr>
          <w:rFonts w:ascii="Times New Roman" w:hAnsi="Times New Roman" w:cs="Times New Roman"/>
        </w:rPr>
        <w:t xml:space="preserve"> Bắc) chưa?</w:t>
      </w:r>
    </w:p>
    <w:p w14:paraId="553E7FDC" w14:textId="420C3A16" w:rsidR="00313929" w:rsidRPr="008D2809" w:rsidRDefault="00CA4375" w:rsidP="008D2809">
      <w:pPr>
        <w:pStyle w:val="ListParagraph"/>
        <w:numPr>
          <w:ilvl w:val="0"/>
          <w:numId w:val="17"/>
        </w:numPr>
        <w:spacing w:after="0" w:line="276" w:lineRule="auto"/>
        <w:rPr>
          <w:rFonts w:ascii="Times New Roman" w:eastAsia="Aptos" w:hAnsi="Times New Roman" w:cs="Times New Roman"/>
          <w:b/>
        </w:rPr>
      </w:pPr>
      <w:bookmarkStart w:id="1" w:name="_Hlk111987103"/>
      <w:r w:rsidRPr="008D2809">
        <w:rPr>
          <w:rFonts w:ascii="Times New Roman" w:eastAsia="Aptos" w:hAnsi="Times New Roman" w:cs="Times New Roman"/>
          <w:b/>
          <w:bCs/>
          <w:i/>
          <w:iCs/>
        </w:rPr>
        <w:t>(1 điểm ) .</w:t>
      </w:r>
      <w:r w:rsidR="00313929" w:rsidRPr="008D2809">
        <w:rPr>
          <w:rFonts w:ascii="Times New Roman" w:eastAsia="Aptos" w:hAnsi="Times New Roman" w:cs="Times New Roman"/>
        </w:rPr>
        <w:t xml:space="preserve">Từ các chữ số của tập hợp </w:t>
      </w:r>
      <w:r w:rsidR="00313929" w:rsidRPr="008D2809">
        <w:rPr>
          <w:rFonts w:ascii="Times New Roman" w:hAnsi="Times New Roman" w:cs="Times New Roman"/>
          <w:position w:val="-14"/>
        </w:rPr>
        <w:object w:dxaOrig="1335" w:dyaOrig="405" w14:anchorId="030A5D28">
          <v:shape id="_x0000_i1184" type="#_x0000_t75" style="width:66.55pt;height:20.85pt" o:ole="">
            <v:imagedata r:id="rId314" o:title=""/>
          </v:shape>
          <o:OLEObject Type="Embed" ProgID="Equation.DSMT4" ShapeID="_x0000_i1184" DrawAspect="Content" ObjectID="_1802356165" r:id="rId315"/>
        </w:object>
      </w:r>
      <w:r w:rsidR="00313929" w:rsidRPr="008D2809">
        <w:rPr>
          <w:rFonts w:ascii="Times New Roman" w:eastAsia="Aptos" w:hAnsi="Times New Roman" w:cs="Times New Roman"/>
        </w:rPr>
        <w:t xml:space="preserve">, có thể lập được bao nhiêu số tự nhiên có </w:t>
      </w:r>
      <w:r w:rsidR="00313929" w:rsidRPr="008D2809">
        <w:rPr>
          <w:rFonts w:ascii="Times New Roman" w:hAnsi="Times New Roman" w:cs="Times New Roman"/>
          <w:position w:val="-6"/>
        </w:rPr>
        <w:object w:dxaOrig="180" w:dyaOrig="285" w14:anchorId="3FA48C04">
          <v:shape id="_x0000_i1185" type="#_x0000_t75" style="width:8.95pt;height:14.4pt" o:ole="">
            <v:imagedata r:id="rId316" o:title=""/>
          </v:shape>
          <o:OLEObject Type="Embed" ProgID="Equation.DSMT4" ShapeID="_x0000_i1185" DrawAspect="Content" ObjectID="_1802356166" r:id="rId317"/>
        </w:object>
      </w:r>
      <w:r w:rsidR="00313929" w:rsidRPr="008D2809">
        <w:rPr>
          <w:rFonts w:ascii="Times New Roman" w:eastAsia="Aptos" w:hAnsi="Times New Roman" w:cs="Times New Roman"/>
        </w:rPr>
        <w:t xml:space="preserve"> chữ số đôi một khác nhau mà trong đó nhất thiết phải có mặt chữ số </w:t>
      </w:r>
      <w:r w:rsidR="00313929" w:rsidRPr="008D2809">
        <w:rPr>
          <w:rFonts w:ascii="Times New Roman" w:hAnsi="Times New Roman" w:cs="Times New Roman"/>
          <w:position w:val="-6"/>
        </w:rPr>
        <w:object w:dxaOrig="195" w:dyaOrig="285" w14:anchorId="269C500C">
          <v:shape id="_x0000_i1186" type="#_x0000_t75" style="width:9.45pt;height:14.4pt" o:ole="">
            <v:imagedata r:id="rId318" o:title=""/>
          </v:shape>
          <o:OLEObject Type="Embed" ProgID="Equation.DSMT4" ShapeID="_x0000_i1186" DrawAspect="Content" ObjectID="_1802356167" r:id="rId319"/>
        </w:object>
      </w:r>
      <w:r w:rsidR="00313929" w:rsidRPr="008D2809">
        <w:rPr>
          <w:rFonts w:ascii="Times New Roman" w:eastAsia="Aptos" w:hAnsi="Times New Roman" w:cs="Times New Roman"/>
        </w:rPr>
        <w:t>?</w:t>
      </w:r>
      <w:bookmarkEnd w:id="1"/>
    </w:p>
    <w:p w14:paraId="11B6EE40" w14:textId="7A49756D" w:rsidR="00313929" w:rsidRPr="008D2809" w:rsidRDefault="00313929" w:rsidP="008D280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</w:rPr>
      </w:pPr>
      <w:r w:rsidRPr="008D2809">
        <w:rPr>
          <w:rFonts w:ascii="Times New Roman" w:hAnsi="Times New Roman" w:cs="Times New Roman"/>
          <w:b/>
          <w:bCs/>
          <w:color w:val="000000"/>
        </w:rPr>
        <w:t>-----HẾT-----</w:t>
      </w:r>
    </w:p>
    <w:sectPr w:rsidR="00313929" w:rsidRPr="008D2809" w:rsidSect="00232525">
      <w:footerReference w:type="default" r:id="rId320"/>
      <w:pgSz w:w="11906" w:h="16838"/>
      <w:pgMar w:top="567" w:right="567" w:bottom="567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3F839" w14:textId="77777777" w:rsidR="00210031" w:rsidRDefault="00210031" w:rsidP="0064325C">
      <w:pPr>
        <w:spacing w:after="0" w:line="240" w:lineRule="auto"/>
      </w:pPr>
      <w:r>
        <w:separator/>
      </w:r>
    </w:p>
  </w:endnote>
  <w:endnote w:type="continuationSeparator" w:id="0">
    <w:p w14:paraId="512D4CA2" w14:textId="77777777" w:rsidR="00210031" w:rsidRDefault="00210031" w:rsidP="0064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19117684"/>
      <w:docPartObj>
        <w:docPartGallery w:val="Page Numbers (Bottom of Page)"/>
        <w:docPartUnique/>
      </w:docPartObj>
    </w:sdtPr>
    <w:sdtContent>
      <w:p w14:paraId="59052A72" w14:textId="6BF020C6" w:rsidR="008D2809" w:rsidRDefault="008D2809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cs="Times New Roman"/>
          </w:rPr>
          <w:fldChar w:fldCharType="begin"/>
        </w:r>
        <w:r>
          <w:instrText xml:space="preserve"> PAGE    \* MERGEFORMAT </w:instrText>
        </w:r>
        <w:r>
          <w:rPr>
            <w:rFonts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/2~</w:t>
        </w:r>
      </w:p>
    </w:sdtContent>
  </w:sdt>
  <w:p w14:paraId="0EEEBB09" w14:textId="77777777" w:rsidR="0064325C" w:rsidRDefault="00643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09B6" w14:textId="77777777" w:rsidR="00210031" w:rsidRDefault="00210031" w:rsidP="0064325C">
      <w:pPr>
        <w:spacing w:after="0" w:line="240" w:lineRule="auto"/>
      </w:pPr>
      <w:r>
        <w:separator/>
      </w:r>
    </w:p>
  </w:footnote>
  <w:footnote w:type="continuationSeparator" w:id="0">
    <w:p w14:paraId="36A74625" w14:textId="77777777" w:rsidR="00210031" w:rsidRDefault="00210031" w:rsidP="00643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644F31"/>
    <w:multiLevelType w:val="hybridMultilevel"/>
    <w:tmpl w:val="BA40BD98"/>
    <w:lvl w:ilvl="0" w:tplc="C3006120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11763"/>
    <w:multiLevelType w:val="hybridMultilevel"/>
    <w:tmpl w:val="CAC6ABBC"/>
    <w:lvl w:ilvl="0" w:tplc="CEDEAF98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23DF2"/>
    <w:multiLevelType w:val="hybridMultilevel"/>
    <w:tmpl w:val="CD6E69C4"/>
    <w:lvl w:ilvl="0" w:tplc="CF580D58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12C6B"/>
    <w:multiLevelType w:val="hybridMultilevel"/>
    <w:tmpl w:val="7DC6B9E2"/>
    <w:lvl w:ilvl="0" w:tplc="E9A4F9F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257EF"/>
    <w:multiLevelType w:val="hybridMultilevel"/>
    <w:tmpl w:val="77E276D4"/>
    <w:lvl w:ilvl="0" w:tplc="003E990A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C52C8"/>
    <w:multiLevelType w:val="hybridMultilevel"/>
    <w:tmpl w:val="C54C846E"/>
    <w:lvl w:ilvl="0" w:tplc="CB7855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F3468"/>
    <w:multiLevelType w:val="hybridMultilevel"/>
    <w:tmpl w:val="7E4EEE60"/>
    <w:lvl w:ilvl="0" w:tplc="6C7A022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F3E17"/>
    <w:multiLevelType w:val="hybridMultilevel"/>
    <w:tmpl w:val="6E86A0B6"/>
    <w:lvl w:ilvl="0" w:tplc="84FE6456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967902">
    <w:abstractNumId w:val="8"/>
  </w:num>
  <w:num w:numId="2" w16cid:durableId="1039863175">
    <w:abstractNumId w:val="6"/>
  </w:num>
  <w:num w:numId="3" w16cid:durableId="1297183962">
    <w:abstractNumId w:val="5"/>
  </w:num>
  <w:num w:numId="4" w16cid:durableId="159586548">
    <w:abstractNumId w:val="4"/>
  </w:num>
  <w:num w:numId="5" w16cid:durableId="1110928087">
    <w:abstractNumId w:val="7"/>
  </w:num>
  <w:num w:numId="6" w16cid:durableId="1164398626">
    <w:abstractNumId w:val="3"/>
  </w:num>
  <w:num w:numId="7" w16cid:durableId="1985818015">
    <w:abstractNumId w:val="2"/>
  </w:num>
  <w:num w:numId="8" w16cid:durableId="319968038">
    <w:abstractNumId w:val="1"/>
  </w:num>
  <w:num w:numId="9" w16cid:durableId="403600618">
    <w:abstractNumId w:val="0"/>
  </w:num>
  <w:num w:numId="10" w16cid:durableId="763956651">
    <w:abstractNumId w:val="9"/>
  </w:num>
  <w:num w:numId="11" w16cid:durableId="619343445">
    <w:abstractNumId w:val="15"/>
  </w:num>
  <w:num w:numId="12" w16cid:durableId="2041514286">
    <w:abstractNumId w:val="14"/>
  </w:num>
  <w:num w:numId="13" w16cid:durableId="1027950130">
    <w:abstractNumId w:val="12"/>
  </w:num>
  <w:num w:numId="14" w16cid:durableId="923684579">
    <w:abstractNumId w:val="11"/>
  </w:num>
  <w:num w:numId="15" w16cid:durableId="1368607106">
    <w:abstractNumId w:val="13"/>
  </w:num>
  <w:num w:numId="16" w16cid:durableId="1532298336">
    <w:abstractNumId w:val="16"/>
  </w:num>
  <w:num w:numId="17" w16cid:durableId="44911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29"/>
    <w:rsid w:val="000411B3"/>
    <w:rsid w:val="00210031"/>
    <w:rsid w:val="00232525"/>
    <w:rsid w:val="002A4F0E"/>
    <w:rsid w:val="00313929"/>
    <w:rsid w:val="00622DE2"/>
    <w:rsid w:val="0064325C"/>
    <w:rsid w:val="0070011A"/>
    <w:rsid w:val="00871660"/>
    <w:rsid w:val="00881B1B"/>
    <w:rsid w:val="008D2809"/>
    <w:rsid w:val="00945F31"/>
    <w:rsid w:val="00CA4375"/>
    <w:rsid w:val="00ED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B68D0"/>
  <w15:chartTrackingRefBased/>
  <w15:docId w15:val="{1FC20E53-B6A2-48F8-8D2B-5CF00D5E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13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3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9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9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9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9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9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9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929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Dau -"/>
    <w:basedOn w:val="Normal"/>
    <w:link w:val="ListParagraphChar"/>
    <w:uiPriority w:val="34"/>
    <w:qFormat/>
    <w:rsid w:val="003139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9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9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9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3929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3929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NoSpacing">
    <w:name w:val="No Spacing"/>
    <w:uiPriority w:val="1"/>
    <w:qFormat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13929"/>
    <w:pPr>
      <w:spacing w:after="120" w:line="276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BodyText2">
    <w:name w:val="Body Text 2"/>
    <w:basedOn w:val="Normal"/>
    <w:link w:val="BodyText2Char"/>
    <w:uiPriority w:val="99"/>
    <w:unhideWhenUsed/>
    <w:rsid w:val="00313929"/>
    <w:pPr>
      <w:spacing w:after="120" w:line="48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BodyText3">
    <w:name w:val="Body Text 3"/>
    <w:basedOn w:val="Normal"/>
    <w:link w:val="BodyText3Char"/>
    <w:uiPriority w:val="99"/>
    <w:unhideWhenUsed/>
    <w:rsid w:val="00313929"/>
    <w:pPr>
      <w:spacing w:after="120" w:line="276" w:lineRule="auto"/>
    </w:pPr>
    <w:rPr>
      <w:rFonts w:eastAsiaTheme="minorEastAsia"/>
      <w:kern w:val="0"/>
      <w:sz w:val="16"/>
      <w:szCs w:val="16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313929"/>
    <w:rPr>
      <w:rFonts w:eastAsiaTheme="minorEastAsia"/>
      <w:kern w:val="0"/>
      <w:sz w:val="16"/>
      <w:szCs w:val="16"/>
      <w14:ligatures w14:val="none"/>
    </w:rPr>
  </w:style>
  <w:style w:type="paragraph" w:styleId="List">
    <w:name w:val="List"/>
    <w:basedOn w:val="Normal"/>
    <w:uiPriority w:val="99"/>
    <w:unhideWhenUsed/>
    <w:rsid w:val="00313929"/>
    <w:pPr>
      <w:spacing w:after="200" w:line="276" w:lineRule="auto"/>
      <w:ind w:left="36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2">
    <w:name w:val="List 2"/>
    <w:basedOn w:val="Normal"/>
    <w:uiPriority w:val="99"/>
    <w:unhideWhenUsed/>
    <w:rsid w:val="00313929"/>
    <w:pPr>
      <w:spacing w:after="200" w:line="276" w:lineRule="auto"/>
      <w:ind w:left="72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3">
    <w:name w:val="List 3"/>
    <w:basedOn w:val="Normal"/>
    <w:uiPriority w:val="99"/>
    <w:unhideWhenUsed/>
    <w:rsid w:val="00313929"/>
    <w:pPr>
      <w:spacing w:after="200" w:line="276" w:lineRule="auto"/>
      <w:ind w:left="108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">
    <w:name w:val="List Bullet"/>
    <w:basedOn w:val="Normal"/>
    <w:uiPriority w:val="99"/>
    <w:unhideWhenUsed/>
    <w:rsid w:val="00313929"/>
    <w:pPr>
      <w:numPr>
        <w:numId w:val="1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2">
    <w:name w:val="List Bullet 2"/>
    <w:basedOn w:val="Normal"/>
    <w:uiPriority w:val="99"/>
    <w:unhideWhenUsed/>
    <w:rsid w:val="00313929"/>
    <w:pPr>
      <w:numPr>
        <w:numId w:val="2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3">
    <w:name w:val="List Bullet 3"/>
    <w:basedOn w:val="Normal"/>
    <w:uiPriority w:val="99"/>
    <w:unhideWhenUsed/>
    <w:rsid w:val="0031392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">
    <w:name w:val="List Number"/>
    <w:basedOn w:val="Normal"/>
    <w:uiPriority w:val="99"/>
    <w:unhideWhenUsed/>
    <w:rsid w:val="0031392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2">
    <w:name w:val="List Number 2"/>
    <w:basedOn w:val="Normal"/>
    <w:uiPriority w:val="99"/>
    <w:unhideWhenUsed/>
    <w:rsid w:val="00313929"/>
    <w:pPr>
      <w:numPr>
        <w:numId w:val="6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3">
    <w:name w:val="List Number 3"/>
    <w:basedOn w:val="Normal"/>
    <w:uiPriority w:val="99"/>
    <w:unhideWhenUsed/>
    <w:rsid w:val="00313929"/>
    <w:pPr>
      <w:numPr>
        <w:numId w:val="7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">
    <w:name w:val="List Continue"/>
    <w:basedOn w:val="Normal"/>
    <w:uiPriority w:val="99"/>
    <w:unhideWhenUsed/>
    <w:rsid w:val="00313929"/>
    <w:pPr>
      <w:spacing w:after="120" w:line="276" w:lineRule="auto"/>
      <w:ind w:left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2">
    <w:name w:val="List Continue 2"/>
    <w:basedOn w:val="Normal"/>
    <w:uiPriority w:val="99"/>
    <w:unhideWhenUsed/>
    <w:rsid w:val="00313929"/>
    <w:pPr>
      <w:spacing w:after="120" w:line="276" w:lineRule="auto"/>
      <w:ind w:left="72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3">
    <w:name w:val="List Continue 3"/>
    <w:basedOn w:val="Normal"/>
    <w:uiPriority w:val="99"/>
    <w:unhideWhenUsed/>
    <w:rsid w:val="00313929"/>
    <w:pPr>
      <w:spacing w:after="120" w:line="276" w:lineRule="auto"/>
      <w:ind w:left="108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MacroText">
    <w:name w:val="macro"/>
    <w:link w:val="MacroTextChar"/>
    <w:uiPriority w:val="99"/>
    <w:unhideWhenUsed/>
    <w:rsid w:val="0031392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313929"/>
    <w:rPr>
      <w:rFonts w:ascii="Courier" w:eastAsiaTheme="minorEastAsia" w:hAnsi="Courier"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3929"/>
    <w:pPr>
      <w:spacing w:after="200" w:line="240" w:lineRule="auto"/>
    </w:pPr>
    <w:rPr>
      <w:rFonts w:eastAsiaTheme="minorEastAsia"/>
      <w:b/>
      <w:bCs/>
      <w:color w:val="156082" w:themeColor="accent1"/>
      <w:kern w:val="0"/>
      <w:sz w:val="18"/>
      <w:szCs w:val="18"/>
      <w14:ligatures w14:val="none"/>
    </w:rPr>
  </w:style>
  <w:style w:type="character" w:styleId="Strong">
    <w:name w:val="Strong"/>
    <w:basedOn w:val="DefaultParagraphFont"/>
    <w:uiPriority w:val="22"/>
    <w:qFormat/>
    <w:rsid w:val="00313929"/>
    <w:rPr>
      <w:b/>
      <w:bCs/>
    </w:rPr>
  </w:style>
  <w:style w:type="character" w:styleId="Emphasis">
    <w:name w:val="Emphasis"/>
    <w:basedOn w:val="DefaultParagraphFont"/>
    <w:uiPriority w:val="20"/>
    <w:qFormat/>
    <w:rsid w:val="00313929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313929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313929"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31392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929"/>
    <w:pPr>
      <w:spacing w:before="480" w:after="0" w:line="276" w:lineRule="auto"/>
      <w:outlineLvl w:val="9"/>
    </w:pPr>
    <w:rPr>
      <w:b/>
      <w:bCs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5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313929"/>
    <w:pPr>
      <w:spacing w:after="0" w:line="240" w:lineRule="auto"/>
    </w:pPr>
    <w:rPr>
      <w:rFonts w:eastAsiaTheme="minorEastAsia"/>
      <w:color w:val="000000" w:themeColor="text1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13929"/>
    <w:pPr>
      <w:spacing w:after="0" w:line="240" w:lineRule="auto"/>
    </w:pPr>
    <w:rPr>
      <w:rFonts w:eastAsiaTheme="minorEastAsia"/>
      <w:color w:val="0F4761" w:themeColor="accent1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13929"/>
    <w:pPr>
      <w:spacing w:after="0" w:line="240" w:lineRule="auto"/>
    </w:pPr>
    <w:rPr>
      <w:rFonts w:eastAsiaTheme="minorEastAsia"/>
      <w:color w:val="BF4E14" w:themeColor="accent2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13929"/>
    <w:pPr>
      <w:spacing w:after="0" w:line="240" w:lineRule="auto"/>
    </w:pPr>
    <w:rPr>
      <w:rFonts w:eastAsiaTheme="minorEastAsia"/>
      <w:color w:val="124F1A" w:themeColor="accent3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13929"/>
    <w:pPr>
      <w:spacing w:after="0" w:line="240" w:lineRule="auto"/>
    </w:pPr>
    <w:rPr>
      <w:rFonts w:eastAsiaTheme="minorEastAsia"/>
      <w:color w:val="0B769F" w:themeColor="accent4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13929"/>
    <w:pPr>
      <w:spacing w:after="0" w:line="240" w:lineRule="auto"/>
    </w:pPr>
    <w:rPr>
      <w:rFonts w:eastAsiaTheme="minorEastAsia"/>
      <w:color w:val="77206D" w:themeColor="accent5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13929"/>
    <w:pPr>
      <w:spacing w:after="0" w:line="240" w:lineRule="auto"/>
    </w:pPr>
    <w:rPr>
      <w:rFonts w:eastAsiaTheme="minorEastAsia"/>
      <w:color w:val="3A7C22" w:themeColor="accent6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ightList">
    <w:name w:val="Light List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LightGrid">
    <w:name w:val="Light Grid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ediumList2">
    <w:name w:val="Medium List 2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ediumGrid2">
    <w:name w:val="Medium Grid 2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DarkList">
    <w:name w:val="Dark List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ColorfulGrid">
    <w:name w:val="Colorful Grid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3929"/>
    <w:pPr>
      <w:tabs>
        <w:tab w:val="center" w:pos="4320"/>
        <w:tab w:val="right" w:pos="8640"/>
      </w:tabs>
      <w:spacing w:after="0" w:line="240" w:lineRule="auto"/>
      <w:jc w:val="center"/>
    </w:pPr>
    <w:rPr>
      <w:rFonts w:eastAsiaTheme="minorEastAsia"/>
      <w:b/>
      <w:kern w:val="0"/>
      <w:szCs w:val="22"/>
      <w14:ligatures w14:val="none"/>
    </w:rPr>
  </w:style>
  <w:style w:type="character" w:customStyle="1" w:styleId="MTDisplayEquationChar">
    <w:name w:val="MTDisplayEquation Char"/>
    <w:basedOn w:val="DefaultParagraphFont"/>
    <w:link w:val="MTDisplayEquation"/>
    <w:rsid w:val="00313929"/>
    <w:rPr>
      <w:rFonts w:eastAsiaTheme="minorEastAsia"/>
      <w:b/>
      <w:kern w:val="0"/>
      <w:szCs w:val="22"/>
      <w14:ligatures w14:val="none"/>
    </w:rPr>
  </w:style>
  <w:style w:type="character" w:customStyle="1" w:styleId="ListParagraphChar">
    <w:name w:val="List Paragraph Char"/>
    <w:aliases w:val="List Paragraph_FS Char,Câu dẫn Char,HPL01 Char,chuẩn không cần chỉnh Char,List Paragraph3 Char,Dau - Char"/>
    <w:link w:val="ListParagraph"/>
    <w:uiPriority w:val="34"/>
    <w:qFormat/>
    <w:locked/>
    <w:rsid w:val="00313929"/>
  </w:style>
  <w:style w:type="table" w:customStyle="1" w:styleId="YoungMixTable">
    <w:name w:val="YoungMix_Table"/>
    <w:rsid w:val="00313929"/>
    <w:pPr>
      <w:spacing w:line="259" w:lineRule="auto"/>
    </w:pPr>
    <w:rPr>
      <w:rFonts w:ascii="Times New Roman" w:hAnsi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image" Target="media/image63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5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26.wmf"/><Relationship Id="rId289" Type="http://schemas.openxmlformats.org/officeDocument/2006/relationships/oleObject" Target="embeddings/oleObject1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6.bin"/><Relationship Id="rId314" Type="http://schemas.openxmlformats.org/officeDocument/2006/relationships/image" Target="media/image14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2.bin"/><Relationship Id="rId181" Type="http://schemas.openxmlformats.org/officeDocument/2006/relationships/image" Target="media/image83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image" Target="media/image121.wmf"/><Relationship Id="rId279" Type="http://schemas.openxmlformats.org/officeDocument/2006/relationships/oleObject" Target="embeddings/oleObject142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171" Type="http://schemas.openxmlformats.org/officeDocument/2006/relationships/image" Target="media/image78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image" Target="media/image116.wmf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2.wmf"/><Relationship Id="rId315" Type="http://schemas.openxmlformats.org/officeDocument/2006/relationships/oleObject" Target="embeddings/oleObject16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1.bin"/><Relationship Id="rId161" Type="http://schemas.openxmlformats.org/officeDocument/2006/relationships/image" Target="media/image73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27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7.bin"/><Relationship Id="rId172" Type="http://schemas.openxmlformats.org/officeDocument/2006/relationships/oleObject" Target="embeddings/oleObject88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2.wmf"/><Relationship Id="rId281" Type="http://schemas.openxmlformats.org/officeDocument/2006/relationships/oleObject" Target="embeddings/oleObject143.bin"/><Relationship Id="rId316" Type="http://schemas.openxmlformats.org/officeDocument/2006/relationships/image" Target="media/image150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oleObject" Target="embeddings/oleObject83.bin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6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0" Type="http://schemas.openxmlformats.org/officeDocument/2006/relationships/image" Target="media/image112.wmf"/><Relationship Id="rId245" Type="http://schemas.openxmlformats.org/officeDocument/2006/relationships/oleObject" Target="embeddings/oleObject125.bin"/><Relationship Id="rId261" Type="http://schemas.openxmlformats.org/officeDocument/2006/relationships/oleObject" Target="embeddings/oleObject133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282" Type="http://schemas.openxmlformats.org/officeDocument/2006/relationships/image" Target="media/image133.wmf"/><Relationship Id="rId312" Type="http://schemas.openxmlformats.org/officeDocument/2006/relationships/image" Target="media/image148.wmf"/><Relationship Id="rId317" Type="http://schemas.openxmlformats.org/officeDocument/2006/relationships/oleObject" Target="embeddings/oleObject16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4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94.bin"/><Relationship Id="rId189" Type="http://schemas.openxmlformats.org/officeDocument/2006/relationships/image" Target="media/image87.wmf"/><Relationship Id="rId219" Type="http://schemas.openxmlformats.org/officeDocument/2006/relationships/image" Target="media/image10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51" Type="http://schemas.openxmlformats.org/officeDocument/2006/relationships/oleObject" Target="embeddings/oleObject128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1.bin"/><Relationship Id="rId272" Type="http://schemas.openxmlformats.org/officeDocument/2006/relationships/image" Target="media/image128.wmf"/><Relationship Id="rId293" Type="http://schemas.openxmlformats.org/officeDocument/2006/relationships/oleObject" Target="embeddings/oleObject149.bin"/><Relationship Id="rId302" Type="http://schemas.openxmlformats.org/officeDocument/2006/relationships/image" Target="media/image143.wmf"/><Relationship Id="rId307" Type="http://schemas.openxmlformats.org/officeDocument/2006/relationships/oleObject" Target="embeddings/oleObject15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0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82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41" Type="http://schemas.openxmlformats.org/officeDocument/2006/relationships/oleObject" Target="embeddings/oleObject123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4.bin"/><Relationship Id="rId313" Type="http://schemas.openxmlformats.org/officeDocument/2006/relationships/oleObject" Target="embeddings/oleObject159.bin"/><Relationship Id="rId318" Type="http://schemas.openxmlformats.org/officeDocument/2006/relationships/image" Target="media/image1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8.wmf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80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2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90" Type="http://schemas.openxmlformats.org/officeDocument/2006/relationships/image" Target="media/image41.wmf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1.wmf"/><Relationship Id="rId320" Type="http://schemas.openxmlformats.org/officeDocument/2006/relationships/footer" Target="footer1.xml"/><Relationship Id="rId80" Type="http://schemas.openxmlformats.org/officeDocument/2006/relationships/image" Target="media/image36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6.wmf"/><Relationship Id="rId310" Type="http://schemas.openxmlformats.org/officeDocument/2006/relationships/image" Target="media/image147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8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image" Target="media/image1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321" Type="http://schemas.openxmlformats.org/officeDocument/2006/relationships/fontTable" Target="fontTable.xml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58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2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3.bin"/><Relationship Id="rId322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image" Target="media/image92.wmf"/><Relationship Id="rId203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thanh</dc:creator>
  <cp:keywords/>
  <dc:description/>
  <cp:lastModifiedBy>nguyen van thanh</cp:lastModifiedBy>
  <cp:revision>7</cp:revision>
  <cp:lastPrinted>2025-03-01T08:00:00Z</cp:lastPrinted>
  <dcterms:created xsi:type="dcterms:W3CDTF">2025-03-01T04:28:00Z</dcterms:created>
  <dcterms:modified xsi:type="dcterms:W3CDTF">2025-03-01T08:00:00Z</dcterms:modified>
</cp:coreProperties>
</file>